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ED60C7" w14:textId="7781D000" w:rsidR="00BF7F06" w:rsidRPr="00453676" w:rsidRDefault="00EE5E42" w:rsidP="009E4AB7">
      <w:pPr>
        <w:rPr>
          <w:rFonts w:ascii="Calibri" w:hAnsi="Calibri" w:cs="Calibri"/>
          <w:b/>
          <w:bCs/>
        </w:rPr>
      </w:pPr>
      <w:r>
        <w:rPr>
          <w:rFonts w:ascii="Calibri" w:hAnsi="Calibri" w:cs="Calibri"/>
          <w:b/>
          <w:bCs/>
        </w:rPr>
        <w:t>Solid</w:t>
      </w:r>
    </w:p>
    <w:p w14:paraId="6AA68B88" w14:textId="465211F1" w:rsidR="007A6325" w:rsidRPr="00453676" w:rsidRDefault="00EE5E42" w:rsidP="009E4AB7">
      <w:pPr>
        <w:rPr>
          <w:rFonts w:ascii="Calibri" w:hAnsi="Calibri" w:cs="Calibri"/>
          <w:b/>
          <w:bCs/>
        </w:rPr>
      </w:pPr>
      <w:r>
        <w:rPr>
          <w:rFonts w:ascii="Calibri" w:hAnsi="Calibri" w:cs="Calibri"/>
          <w:b/>
          <w:bCs/>
        </w:rPr>
        <w:t xml:space="preserve">God’s Promises </w:t>
      </w:r>
      <w:proofErr w:type="gramStart"/>
      <w:r>
        <w:rPr>
          <w:rFonts w:ascii="Calibri" w:hAnsi="Calibri" w:cs="Calibri"/>
          <w:b/>
          <w:bCs/>
        </w:rPr>
        <w:t>For</w:t>
      </w:r>
      <w:proofErr w:type="gramEnd"/>
      <w:r>
        <w:rPr>
          <w:rFonts w:ascii="Calibri" w:hAnsi="Calibri" w:cs="Calibri"/>
          <w:b/>
          <w:bCs/>
        </w:rPr>
        <w:t xml:space="preserve"> </w:t>
      </w:r>
      <w:r w:rsidR="00A90B4E">
        <w:rPr>
          <w:rFonts w:ascii="Calibri" w:hAnsi="Calibri" w:cs="Calibri"/>
          <w:b/>
          <w:bCs/>
        </w:rPr>
        <w:t>Real Needs</w:t>
      </w:r>
      <w:r w:rsidR="008E6542" w:rsidRPr="00453676">
        <w:rPr>
          <w:rFonts w:ascii="Calibri" w:hAnsi="Calibri" w:cs="Calibri"/>
          <w:b/>
          <w:bCs/>
        </w:rPr>
        <w:t xml:space="preserve"> (Part </w:t>
      </w:r>
      <w:r w:rsidR="00A90B4E">
        <w:rPr>
          <w:rFonts w:ascii="Calibri" w:hAnsi="Calibri" w:cs="Calibri"/>
          <w:b/>
          <w:bCs/>
        </w:rPr>
        <w:t>4</w:t>
      </w:r>
      <w:r w:rsidR="008E6542" w:rsidRPr="00453676">
        <w:rPr>
          <w:rFonts w:ascii="Calibri" w:hAnsi="Calibri" w:cs="Calibri"/>
          <w:b/>
          <w:bCs/>
        </w:rPr>
        <w:t xml:space="preserve"> of </w:t>
      </w:r>
      <w:r w:rsidR="00647F89">
        <w:rPr>
          <w:rFonts w:ascii="Calibri" w:hAnsi="Calibri" w:cs="Calibri"/>
          <w:b/>
          <w:bCs/>
        </w:rPr>
        <w:t>4</w:t>
      </w:r>
      <w:r w:rsidR="008E6542" w:rsidRPr="00453676">
        <w:rPr>
          <w:rFonts w:ascii="Calibri" w:hAnsi="Calibri" w:cs="Calibri"/>
          <w:b/>
          <w:bCs/>
        </w:rPr>
        <w:t>)</w:t>
      </w:r>
    </w:p>
    <w:p w14:paraId="1243C710" w14:textId="4B6FF325" w:rsidR="007A6325" w:rsidRPr="00453676" w:rsidRDefault="007F05B3" w:rsidP="009E4AB7">
      <w:pPr>
        <w:rPr>
          <w:rFonts w:ascii="Calibri" w:hAnsi="Calibri" w:cs="Calibri"/>
          <w:b/>
          <w:bCs/>
        </w:rPr>
      </w:pPr>
      <w:r>
        <w:rPr>
          <w:rFonts w:ascii="Calibri" w:hAnsi="Calibri" w:cs="Calibri"/>
          <w:b/>
          <w:bCs/>
        </w:rPr>
        <w:t>Philippians 4:</w:t>
      </w:r>
      <w:r w:rsidR="00A90B4E">
        <w:rPr>
          <w:rFonts w:ascii="Calibri" w:hAnsi="Calibri" w:cs="Calibri"/>
          <w:b/>
          <w:bCs/>
        </w:rPr>
        <w:t>14-19</w:t>
      </w:r>
    </w:p>
    <w:p w14:paraId="4D385E71" w14:textId="77777777" w:rsidR="007A6325" w:rsidRPr="00453676" w:rsidRDefault="009E4AB7" w:rsidP="009E4AB7">
      <w:pPr>
        <w:rPr>
          <w:rFonts w:ascii="Calibri" w:hAnsi="Calibri" w:cs="Calibri"/>
          <w:b/>
          <w:bCs/>
        </w:rPr>
      </w:pPr>
      <w:r w:rsidRPr="00453676">
        <w:rPr>
          <w:rFonts w:ascii="Calibri" w:hAnsi="Calibri" w:cs="Calibri"/>
          <w:b/>
          <w:bCs/>
        </w:rPr>
        <w:t>Pastor Ryan He</w:t>
      </w:r>
      <w:r w:rsidR="00F36CB1" w:rsidRPr="00453676">
        <w:rPr>
          <w:rFonts w:ascii="Calibri" w:hAnsi="Calibri" w:cs="Calibri"/>
          <w:b/>
          <w:bCs/>
        </w:rPr>
        <w:t>ll</w:t>
      </w:r>
      <w:r w:rsidRPr="00453676">
        <w:rPr>
          <w:rFonts w:ascii="Calibri" w:hAnsi="Calibri" w:cs="Calibri"/>
          <w:b/>
          <w:bCs/>
        </w:rPr>
        <w:t>er</w:t>
      </w:r>
    </w:p>
    <w:p w14:paraId="068C06A5" w14:textId="77777777" w:rsidR="007A6325" w:rsidRPr="00FB290F" w:rsidRDefault="007A6325" w:rsidP="009E4AB7"/>
    <w:p w14:paraId="5FE80AAF" w14:textId="77777777" w:rsidR="009B0D65" w:rsidRDefault="00A90B4E" w:rsidP="00A90B4E">
      <w:pPr>
        <w:spacing w:line="276" w:lineRule="auto"/>
        <w:rPr>
          <w:rFonts w:ascii="Calibri" w:hAnsi="Calibri"/>
        </w:rPr>
      </w:pPr>
      <w:r w:rsidRPr="00A90B4E">
        <w:rPr>
          <w:rFonts w:ascii="Calibri" w:hAnsi="Calibri"/>
        </w:rPr>
        <w:t xml:space="preserve">I want to start by asking you a question. Have you ever asked yourself, “Am I going to have enough?” Have you ever wondered if you were going to have enough? Do you ever struggle with the thought of provision? All of us do at some level. </w:t>
      </w:r>
    </w:p>
    <w:p w14:paraId="5984203A" w14:textId="77777777" w:rsidR="009B0D65" w:rsidRDefault="009B0D65" w:rsidP="00A90B4E">
      <w:pPr>
        <w:spacing w:line="276" w:lineRule="auto"/>
        <w:rPr>
          <w:rFonts w:ascii="Calibri" w:hAnsi="Calibri"/>
        </w:rPr>
      </w:pPr>
    </w:p>
    <w:p w14:paraId="6DFB04AA" w14:textId="63EEC18D" w:rsidR="00A90B4E" w:rsidRPr="00A90B4E" w:rsidRDefault="00A90B4E" w:rsidP="00A90B4E">
      <w:pPr>
        <w:spacing w:line="276" w:lineRule="auto"/>
        <w:rPr>
          <w:rFonts w:ascii="Calibri" w:hAnsi="Calibri"/>
        </w:rPr>
      </w:pPr>
      <w:r w:rsidRPr="00A90B4E">
        <w:rPr>
          <w:rFonts w:ascii="Calibri" w:hAnsi="Calibri"/>
        </w:rPr>
        <w:t xml:space="preserve">If you're a very blessed and a very wealthy person, you struggle because you're trying to hang on to all the stuff that you have. If you are a person of lower income, you struggle because you just want to make it through the month. If you're somewhere in the middle, you have feelings from both sides. All of us struggle with that from time to time. Am I going to have enough? </w:t>
      </w:r>
    </w:p>
    <w:p w14:paraId="51EEF201" w14:textId="77777777" w:rsidR="00A90B4E" w:rsidRPr="00A90B4E" w:rsidRDefault="00A90B4E" w:rsidP="00A90B4E">
      <w:pPr>
        <w:spacing w:line="276" w:lineRule="auto"/>
        <w:rPr>
          <w:rFonts w:ascii="Calibri" w:hAnsi="Calibri"/>
        </w:rPr>
      </w:pPr>
    </w:p>
    <w:p w14:paraId="56C70121" w14:textId="77777777" w:rsidR="00A90B4E" w:rsidRPr="00A90B4E" w:rsidRDefault="00A90B4E" w:rsidP="00A90B4E">
      <w:pPr>
        <w:spacing w:line="276" w:lineRule="auto"/>
        <w:rPr>
          <w:rFonts w:ascii="Calibri" w:hAnsi="Calibri"/>
        </w:rPr>
      </w:pPr>
      <w:r w:rsidRPr="00A90B4E">
        <w:rPr>
          <w:rFonts w:ascii="Calibri" w:hAnsi="Calibri"/>
        </w:rPr>
        <w:t xml:space="preserve">God's word has some great promises to say to us today about God's provision in our lives. We've been in a series over the last few weeks, called “Solid.” We've called the series “Solid” because the promises of God are a solid place to stand. They're a place of certainty. They're a place of security. They bring confidence, they bring vitality into our lives. The promises of God really do matter. </w:t>
      </w:r>
    </w:p>
    <w:p w14:paraId="2B8336FE" w14:textId="77777777" w:rsidR="00A90B4E" w:rsidRPr="00A90B4E" w:rsidRDefault="00A90B4E" w:rsidP="00A90B4E">
      <w:pPr>
        <w:spacing w:line="276" w:lineRule="auto"/>
        <w:rPr>
          <w:rFonts w:ascii="Calibri" w:hAnsi="Calibri"/>
        </w:rPr>
      </w:pPr>
    </w:p>
    <w:p w14:paraId="63E1663E" w14:textId="17BA7818" w:rsidR="00A90B4E" w:rsidRPr="00A90B4E" w:rsidRDefault="00A90B4E" w:rsidP="00A90B4E">
      <w:pPr>
        <w:spacing w:line="276" w:lineRule="auto"/>
        <w:rPr>
          <w:rFonts w:ascii="Calibri" w:hAnsi="Calibri"/>
        </w:rPr>
      </w:pPr>
      <w:r w:rsidRPr="00A90B4E">
        <w:rPr>
          <w:rFonts w:ascii="Calibri" w:hAnsi="Calibri"/>
        </w:rPr>
        <w:t xml:space="preserve">We've talked about how God has a purpose and a plan for us. Jeremiah 29:11 says </w:t>
      </w:r>
      <w:r w:rsidR="009B0D65">
        <w:rPr>
          <w:rFonts w:ascii="Calibri" w:hAnsi="Calibri"/>
        </w:rPr>
        <w:t xml:space="preserve">that </w:t>
      </w:r>
      <w:r w:rsidRPr="00A90B4E">
        <w:rPr>
          <w:rFonts w:ascii="Calibri" w:hAnsi="Calibri"/>
        </w:rPr>
        <w:t>God has a good plan for us. We looked at that one week.</w:t>
      </w:r>
    </w:p>
    <w:p w14:paraId="591C4CA9" w14:textId="77777777" w:rsidR="00A90B4E" w:rsidRPr="00A90B4E" w:rsidRDefault="00A90B4E" w:rsidP="00A90B4E">
      <w:pPr>
        <w:spacing w:line="276" w:lineRule="auto"/>
        <w:rPr>
          <w:rFonts w:ascii="Calibri" w:hAnsi="Calibri"/>
        </w:rPr>
      </w:pPr>
    </w:p>
    <w:p w14:paraId="2DB5DE11" w14:textId="77777777" w:rsidR="00A90B4E" w:rsidRPr="00A90B4E" w:rsidRDefault="00A90B4E" w:rsidP="00A90B4E">
      <w:pPr>
        <w:spacing w:line="276" w:lineRule="auto"/>
        <w:rPr>
          <w:rFonts w:ascii="Calibri" w:hAnsi="Calibri"/>
        </w:rPr>
      </w:pPr>
      <w:r w:rsidRPr="00A90B4E">
        <w:rPr>
          <w:rFonts w:ascii="Calibri" w:hAnsi="Calibri"/>
        </w:rPr>
        <w:t xml:space="preserve">We looked last week at God's blessings to help us overcome anxiety and fear. We talked about finding peace. We looked at the peace that passes all understanding. How if we can up our prayer life, we can decrease the pressure and the stress that we have. We have to be people of prayer. </w:t>
      </w:r>
    </w:p>
    <w:p w14:paraId="3514F084" w14:textId="77777777" w:rsidR="00A90B4E" w:rsidRPr="00A90B4E" w:rsidRDefault="00A90B4E" w:rsidP="00A90B4E">
      <w:pPr>
        <w:spacing w:line="276" w:lineRule="auto"/>
        <w:rPr>
          <w:rFonts w:ascii="Calibri" w:hAnsi="Calibri"/>
        </w:rPr>
      </w:pPr>
    </w:p>
    <w:p w14:paraId="7F5BD696" w14:textId="77777777" w:rsidR="00A90B4E" w:rsidRPr="00A90B4E" w:rsidRDefault="00A90B4E" w:rsidP="00A90B4E">
      <w:pPr>
        <w:spacing w:line="276" w:lineRule="auto"/>
        <w:rPr>
          <w:rFonts w:ascii="Calibri" w:hAnsi="Calibri"/>
        </w:rPr>
      </w:pPr>
      <w:r w:rsidRPr="00A90B4E">
        <w:rPr>
          <w:rFonts w:ascii="Calibri" w:hAnsi="Calibri"/>
        </w:rPr>
        <w:t xml:space="preserve">We also talked from Deuteronomy 31 about how God prepares the way for us. We talked about that one week. </w:t>
      </w:r>
    </w:p>
    <w:p w14:paraId="01442225" w14:textId="77777777" w:rsidR="00A90B4E" w:rsidRPr="00A90B4E" w:rsidRDefault="00A90B4E" w:rsidP="00A90B4E">
      <w:pPr>
        <w:spacing w:line="276" w:lineRule="auto"/>
        <w:rPr>
          <w:rFonts w:ascii="Calibri" w:hAnsi="Calibri"/>
        </w:rPr>
      </w:pPr>
    </w:p>
    <w:p w14:paraId="2DDE9D6A" w14:textId="77777777" w:rsidR="00A90B4E" w:rsidRPr="00A90B4E" w:rsidRDefault="00A90B4E" w:rsidP="00A90B4E">
      <w:pPr>
        <w:spacing w:line="276" w:lineRule="auto"/>
        <w:rPr>
          <w:rFonts w:ascii="Calibri" w:hAnsi="Calibri"/>
        </w:rPr>
      </w:pPr>
      <w:r w:rsidRPr="00A90B4E">
        <w:rPr>
          <w:rFonts w:ascii="Calibri" w:hAnsi="Calibri"/>
        </w:rPr>
        <w:t xml:space="preserve">Today, I want to turn our attention to a fourth promise found in Philippians 4. It’s God's promise to meet my real needs. The Apostle Paul is writing a powerful letter to the Philippians church. In this letter, he thanks them for their provision for him. He also assures them of God's blessing and God's provision that's going to take place in their lives. It's really an awesome thing. </w:t>
      </w:r>
    </w:p>
    <w:p w14:paraId="5049B949" w14:textId="77777777" w:rsidR="00A90B4E" w:rsidRPr="00A90B4E" w:rsidRDefault="00A90B4E" w:rsidP="00A90B4E">
      <w:pPr>
        <w:spacing w:line="276" w:lineRule="auto"/>
        <w:rPr>
          <w:rFonts w:ascii="Calibri" w:hAnsi="Calibri"/>
        </w:rPr>
      </w:pPr>
    </w:p>
    <w:p w14:paraId="3755F954" w14:textId="77777777" w:rsidR="00A90B4E" w:rsidRPr="00A90B4E" w:rsidRDefault="00A90B4E" w:rsidP="00A90B4E">
      <w:pPr>
        <w:spacing w:line="276" w:lineRule="auto"/>
        <w:rPr>
          <w:rFonts w:ascii="Calibri" w:hAnsi="Calibri"/>
        </w:rPr>
      </w:pPr>
      <w:r w:rsidRPr="00A90B4E">
        <w:rPr>
          <w:rFonts w:ascii="Calibri" w:hAnsi="Calibri"/>
        </w:rPr>
        <w:lastRenderedPageBreak/>
        <w:t xml:space="preserve">I'm so pumped to preach the sermon to you today because I want to see you quit living in fear, quit living in anxiety, quit living in doubt, quit living in uncertainty, and to boldly step forward in faith, knowing that God is going to take care of your needs. You don't have one need that God is not intimately acquainted with. </w:t>
      </w:r>
    </w:p>
    <w:p w14:paraId="784AD88A" w14:textId="77777777" w:rsidR="00A90B4E" w:rsidRPr="00A90B4E" w:rsidRDefault="00A90B4E" w:rsidP="00A90B4E">
      <w:pPr>
        <w:spacing w:line="276" w:lineRule="auto"/>
        <w:rPr>
          <w:rFonts w:ascii="Calibri" w:hAnsi="Calibri"/>
        </w:rPr>
      </w:pPr>
    </w:p>
    <w:p w14:paraId="6A621BD8" w14:textId="77777777" w:rsidR="00A90B4E" w:rsidRPr="00A90B4E" w:rsidRDefault="00A90B4E" w:rsidP="00A90B4E">
      <w:pPr>
        <w:spacing w:line="276" w:lineRule="auto"/>
        <w:rPr>
          <w:rFonts w:ascii="Calibri" w:hAnsi="Calibri"/>
        </w:rPr>
      </w:pPr>
      <w:r w:rsidRPr="00A90B4E">
        <w:rPr>
          <w:rFonts w:ascii="Calibri" w:hAnsi="Calibri"/>
        </w:rPr>
        <w:t>“And my God will supply all your needs according to his riches in glory in Christ Jesus” (Philippians 4:19).</w:t>
      </w:r>
    </w:p>
    <w:p w14:paraId="50D31518" w14:textId="77777777" w:rsidR="00A90B4E" w:rsidRPr="00A90B4E" w:rsidRDefault="00A90B4E" w:rsidP="00A90B4E">
      <w:pPr>
        <w:spacing w:line="276" w:lineRule="auto"/>
        <w:rPr>
          <w:rFonts w:ascii="Calibri" w:hAnsi="Calibri"/>
        </w:rPr>
      </w:pPr>
    </w:p>
    <w:p w14:paraId="4CDD1B93" w14:textId="77777777" w:rsidR="00A90B4E" w:rsidRPr="00A90B4E" w:rsidRDefault="00A90B4E" w:rsidP="00A90B4E">
      <w:pPr>
        <w:spacing w:line="276" w:lineRule="auto"/>
        <w:rPr>
          <w:rFonts w:ascii="Calibri" w:hAnsi="Calibri"/>
        </w:rPr>
      </w:pPr>
      <w:r w:rsidRPr="00A90B4E">
        <w:rPr>
          <w:rFonts w:ascii="Calibri" w:hAnsi="Calibri"/>
        </w:rPr>
        <w:t>Before that, he said this:</w:t>
      </w:r>
    </w:p>
    <w:p w14:paraId="5977B8C8" w14:textId="77777777" w:rsidR="00A90B4E" w:rsidRPr="00A90B4E" w:rsidRDefault="00A90B4E" w:rsidP="00A90B4E">
      <w:pPr>
        <w:spacing w:line="276" w:lineRule="auto"/>
        <w:rPr>
          <w:rFonts w:ascii="Calibri" w:hAnsi="Calibri"/>
        </w:rPr>
      </w:pPr>
    </w:p>
    <w:p w14:paraId="60F8BD73" w14:textId="77777777" w:rsidR="00A90B4E" w:rsidRPr="00A90B4E" w:rsidRDefault="00A90B4E" w:rsidP="00A90B4E">
      <w:pPr>
        <w:spacing w:line="276" w:lineRule="auto"/>
        <w:rPr>
          <w:rFonts w:ascii="Calibri" w:hAnsi="Calibri"/>
        </w:rPr>
      </w:pPr>
      <w:r w:rsidRPr="00A90B4E">
        <w:rPr>
          <w:rFonts w:ascii="Calibri" w:hAnsi="Calibri"/>
        </w:rPr>
        <w:t>“Still, you did well by partnering with me in my hardship. And you Philippians know that in the early days of the gospel, when I left Macedonia, no church shared with me in the matter of giving and receiving except you alone. For even in Thessalonica you sent gifts for my need several times. Not that I seek the gift, but I seek the profit that is increasing to your account. But I have received everything in full, and I have an abundance. I am fully supplied, having received from Epaphroditus what you provided—a fragrant offering, an acceptable sacrifice, pleasing to God. And my God will supply all your needs according to his riches in glory in Christ Jesus. Now to our God and Father be glory forever and ever. Amen” (Philippians 4:14-19).</w:t>
      </w:r>
    </w:p>
    <w:p w14:paraId="4188DB17" w14:textId="77777777" w:rsidR="00A90B4E" w:rsidRPr="00A90B4E" w:rsidRDefault="00A90B4E" w:rsidP="00A90B4E">
      <w:pPr>
        <w:spacing w:line="276" w:lineRule="auto"/>
        <w:rPr>
          <w:rFonts w:ascii="Calibri" w:hAnsi="Calibri"/>
        </w:rPr>
      </w:pPr>
    </w:p>
    <w:p w14:paraId="3A49D3ED" w14:textId="77777777" w:rsidR="00A90B4E" w:rsidRPr="00A90B4E" w:rsidRDefault="00A90B4E" w:rsidP="00A90B4E">
      <w:pPr>
        <w:spacing w:line="276" w:lineRule="auto"/>
        <w:rPr>
          <w:rFonts w:ascii="Calibri" w:hAnsi="Calibri"/>
        </w:rPr>
      </w:pPr>
      <w:r w:rsidRPr="00A90B4E">
        <w:rPr>
          <w:rFonts w:ascii="Calibri" w:hAnsi="Calibri"/>
        </w:rPr>
        <w:t xml:space="preserve">The Apostle wraps this whole letter up with this great promise about God's provision. </w:t>
      </w:r>
    </w:p>
    <w:p w14:paraId="3D540B62" w14:textId="77777777" w:rsidR="00A90B4E" w:rsidRPr="00A90B4E" w:rsidRDefault="00A90B4E" w:rsidP="00A90B4E">
      <w:pPr>
        <w:spacing w:line="276" w:lineRule="auto"/>
        <w:rPr>
          <w:rFonts w:ascii="Calibri" w:hAnsi="Calibri"/>
        </w:rPr>
      </w:pPr>
    </w:p>
    <w:p w14:paraId="5C4571BC" w14:textId="5F98FF8D" w:rsidR="00A90B4E" w:rsidRPr="00A90B4E" w:rsidRDefault="00A90B4E" w:rsidP="00A90B4E">
      <w:pPr>
        <w:spacing w:line="276" w:lineRule="auto"/>
        <w:rPr>
          <w:rFonts w:ascii="Calibri" w:hAnsi="Calibri"/>
        </w:rPr>
      </w:pPr>
      <w:r w:rsidRPr="00A90B4E">
        <w:rPr>
          <w:rFonts w:ascii="Calibri" w:hAnsi="Calibri"/>
        </w:rPr>
        <w:t xml:space="preserve">Christian people love Philippians 4:19. That is one of the great bumper sticker, t-shirt verses of the Christian faith right there. You just need to know that one. That's good stuff right there. </w:t>
      </w:r>
      <w:r w:rsidR="009B0D65">
        <w:rPr>
          <w:rFonts w:ascii="Calibri" w:hAnsi="Calibri"/>
        </w:rPr>
        <w:t>L</w:t>
      </w:r>
      <w:r w:rsidRPr="00A90B4E">
        <w:rPr>
          <w:rFonts w:ascii="Calibri" w:hAnsi="Calibri"/>
        </w:rPr>
        <w:t>et's look at this a little bit.</w:t>
      </w:r>
    </w:p>
    <w:p w14:paraId="6F292FE8" w14:textId="77777777" w:rsidR="00A90B4E" w:rsidRPr="00A90B4E" w:rsidRDefault="00A90B4E" w:rsidP="00A90B4E">
      <w:pPr>
        <w:spacing w:line="276" w:lineRule="auto"/>
        <w:rPr>
          <w:rFonts w:ascii="Calibri" w:hAnsi="Calibri"/>
        </w:rPr>
      </w:pPr>
    </w:p>
    <w:p w14:paraId="1A1FC5BA" w14:textId="77777777" w:rsidR="00A90B4E" w:rsidRPr="00A90B4E" w:rsidRDefault="00A90B4E" w:rsidP="00A90B4E">
      <w:pPr>
        <w:spacing w:line="276" w:lineRule="auto"/>
        <w:rPr>
          <w:rFonts w:ascii="Calibri" w:hAnsi="Calibri"/>
        </w:rPr>
      </w:pPr>
      <w:r w:rsidRPr="00A90B4E">
        <w:rPr>
          <w:rFonts w:ascii="Calibri" w:hAnsi="Calibri"/>
        </w:rPr>
        <w:t xml:space="preserve">800 miles away from the Apostle Paul, he sends a thank you letter to the Philippians church to thank them for the provision that they had provided for him while he was on his missionary journeys and while he was imprisoned. They sent a man by the name of Epaphroditus to be his secretary, to be his understudy to support him. Paul's an older man now and he's got physical problems and he's imprisoned. They didn't really take care of inmates very well in the ancient world. What the Philippians church was doing to provide for him was very significant and important. </w:t>
      </w:r>
    </w:p>
    <w:p w14:paraId="4FF14085" w14:textId="77777777" w:rsidR="00A90B4E" w:rsidRPr="00A90B4E" w:rsidRDefault="00A90B4E" w:rsidP="00A90B4E">
      <w:pPr>
        <w:spacing w:line="276" w:lineRule="auto"/>
        <w:rPr>
          <w:rFonts w:ascii="Calibri" w:hAnsi="Calibri"/>
        </w:rPr>
      </w:pPr>
    </w:p>
    <w:p w14:paraId="754500E2" w14:textId="77777777" w:rsidR="00A90B4E" w:rsidRPr="00A90B4E" w:rsidRDefault="00A90B4E" w:rsidP="00A90B4E">
      <w:pPr>
        <w:spacing w:line="276" w:lineRule="auto"/>
        <w:rPr>
          <w:rFonts w:ascii="Calibri" w:hAnsi="Calibri"/>
        </w:rPr>
      </w:pPr>
      <w:r w:rsidRPr="00A90B4E">
        <w:rPr>
          <w:rFonts w:ascii="Calibri" w:hAnsi="Calibri"/>
        </w:rPr>
        <w:t xml:space="preserve">This is a thank you note. Long before Jimmy Fallon ever wrote thank you notes, there was the letter of Philippians. The letter of Philippians is a thank you letter. The theme of the letter of Philippians is joyful living. That's the whole thing. He wraps it up in these final verses. </w:t>
      </w:r>
    </w:p>
    <w:p w14:paraId="733FE4BF" w14:textId="77777777" w:rsidR="00A90B4E" w:rsidRPr="00A90B4E" w:rsidRDefault="00A90B4E" w:rsidP="00A90B4E">
      <w:pPr>
        <w:spacing w:line="276" w:lineRule="auto"/>
        <w:rPr>
          <w:rFonts w:ascii="Calibri" w:hAnsi="Calibri"/>
        </w:rPr>
      </w:pPr>
    </w:p>
    <w:p w14:paraId="75375CF5" w14:textId="77777777" w:rsidR="00A90B4E" w:rsidRPr="00A90B4E" w:rsidRDefault="00A90B4E" w:rsidP="00A90B4E">
      <w:pPr>
        <w:spacing w:line="276" w:lineRule="auto"/>
        <w:rPr>
          <w:rFonts w:ascii="Calibri" w:hAnsi="Calibri"/>
        </w:rPr>
      </w:pPr>
      <w:r w:rsidRPr="00A90B4E">
        <w:rPr>
          <w:rFonts w:ascii="Calibri" w:hAnsi="Calibri"/>
        </w:rPr>
        <w:lastRenderedPageBreak/>
        <w:t xml:space="preserve">I want us to see three things today about God's provision. God is going to provide for you. If you came to church wondering, “Can I make my rent? Can I pay my bills? Can I provide for my family? Can I do what I got to do?” you need to take notes today. You need to write this down. </w:t>
      </w:r>
    </w:p>
    <w:p w14:paraId="67F620A8" w14:textId="77777777" w:rsidR="00A90B4E" w:rsidRPr="00A90B4E" w:rsidRDefault="00A90B4E" w:rsidP="00A90B4E">
      <w:pPr>
        <w:spacing w:line="276" w:lineRule="auto"/>
        <w:rPr>
          <w:rFonts w:ascii="Calibri" w:hAnsi="Calibri"/>
        </w:rPr>
      </w:pPr>
    </w:p>
    <w:p w14:paraId="684FBE65" w14:textId="77777777" w:rsidR="00A90B4E" w:rsidRPr="00A90B4E" w:rsidRDefault="00A90B4E" w:rsidP="00A90B4E">
      <w:pPr>
        <w:spacing w:line="276" w:lineRule="auto"/>
        <w:rPr>
          <w:rFonts w:ascii="Calibri" w:hAnsi="Calibri"/>
          <w:b/>
          <w:bCs/>
        </w:rPr>
      </w:pPr>
      <w:r w:rsidRPr="00A90B4E">
        <w:rPr>
          <w:rFonts w:ascii="Calibri" w:hAnsi="Calibri"/>
          <w:b/>
          <w:bCs/>
        </w:rPr>
        <w:t>1. God is concerned with my needs</w:t>
      </w:r>
    </w:p>
    <w:p w14:paraId="56482213" w14:textId="77777777" w:rsidR="00A90B4E" w:rsidRPr="00A90B4E" w:rsidRDefault="00A90B4E" w:rsidP="00A90B4E">
      <w:pPr>
        <w:spacing w:line="276" w:lineRule="auto"/>
        <w:rPr>
          <w:rFonts w:ascii="Calibri" w:hAnsi="Calibri"/>
        </w:rPr>
      </w:pPr>
    </w:p>
    <w:p w14:paraId="285016A2" w14:textId="77777777" w:rsidR="00A90B4E" w:rsidRPr="00A90B4E" w:rsidRDefault="00A90B4E" w:rsidP="00A90B4E">
      <w:pPr>
        <w:spacing w:line="276" w:lineRule="auto"/>
        <w:rPr>
          <w:rFonts w:ascii="Calibri" w:hAnsi="Calibri"/>
        </w:rPr>
      </w:pPr>
      <w:r w:rsidRPr="00A90B4E">
        <w:rPr>
          <w:rFonts w:ascii="Calibri" w:hAnsi="Calibri"/>
        </w:rPr>
        <w:t>“And</w:t>
      </w:r>
      <w:r w:rsidRPr="00A90B4E">
        <w:rPr>
          <w:rFonts w:ascii="Calibri" w:hAnsi="Calibri"/>
          <w:i/>
          <w:iCs/>
        </w:rPr>
        <w:t xml:space="preserve"> my</w:t>
      </w:r>
      <w:r w:rsidRPr="00A90B4E">
        <w:rPr>
          <w:rFonts w:ascii="Calibri" w:hAnsi="Calibri"/>
        </w:rPr>
        <w:t xml:space="preserve"> God…” (Philippians 4:19).  </w:t>
      </w:r>
    </w:p>
    <w:p w14:paraId="238115A0" w14:textId="77777777" w:rsidR="00A90B4E" w:rsidRPr="00A90B4E" w:rsidRDefault="00A90B4E" w:rsidP="00A90B4E">
      <w:pPr>
        <w:spacing w:line="276" w:lineRule="auto"/>
        <w:rPr>
          <w:rFonts w:ascii="Calibri" w:hAnsi="Calibri"/>
        </w:rPr>
      </w:pPr>
    </w:p>
    <w:p w14:paraId="2A276D9F" w14:textId="77777777" w:rsidR="00A90B4E" w:rsidRPr="00A90B4E" w:rsidRDefault="00A90B4E" w:rsidP="00A90B4E">
      <w:pPr>
        <w:spacing w:line="276" w:lineRule="auto"/>
        <w:rPr>
          <w:rFonts w:ascii="Calibri" w:hAnsi="Calibri"/>
        </w:rPr>
      </w:pPr>
      <w:r w:rsidRPr="00A90B4E">
        <w:rPr>
          <w:rFonts w:ascii="Calibri" w:hAnsi="Calibri"/>
        </w:rPr>
        <w:t xml:space="preserve">God is a personal God. This is one of the things that distinguishes the Christian God, the Christian gospel from the other religions in the world. </w:t>
      </w:r>
    </w:p>
    <w:p w14:paraId="45A54614" w14:textId="77777777" w:rsidR="00A90B4E" w:rsidRPr="00A90B4E" w:rsidRDefault="00A90B4E" w:rsidP="00A90B4E">
      <w:pPr>
        <w:spacing w:line="276" w:lineRule="auto"/>
        <w:rPr>
          <w:rFonts w:ascii="Calibri" w:hAnsi="Calibri"/>
        </w:rPr>
      </w:pPr>
    </w:p>
    <w:p w14:paraId="163706D4" w14:textId="6C52FEEA" w:rsidR="009B0D65" w:rsidRDefault="00A90B4E" w:rsidP="00A90B4E">
      <w:pPr>
        <w:spacing w:line="276" w:lineRule="auto"/>
        <w:rPr>
          <w:rFonts w:ascii="Calibri" w:hAnsi="Calibri"/>
        </w:rPr>
      </w:pPr>
      <w:r w:rsidRPr="00A90B4E">
        <w:rPr>
          <w:rFonts w:ascii="Calibri" w:hAnsi="Calibri"/>
        </w:rPr>
        <w:t>I was talking to a Jewish rabbi a few years ago. As he talked to me about the Jewish faith, it occurred to me modern Judaism does not</w:t>
      </w:r>
      <w:r w:rsidR="00EA1354">
        <w:rPr>
          <w:rFonts w:ascii="Calibri" w:hAnsi="Calibri"/>
        </w:rPr>
        <w:t xml:space="preserve"> </w:t>
      </w:r>
      <w:r w:rsidRPr="00A90B4E">
        <w:rPr>
          <w:rFonts w:ascii="Calibri" w:hAnsi="Calibri"/>
        </w:rPr>
        <w:t>really</w:t>
      </w:r>
      <w:r w:rsidR="00EA1354">
        <w:rPr>
          <w:rFonts w:ascii="Calibri" w:hAnsi="Calibri"/>
        </w:rPr>
        <w:t xml:space="preserve"> believe</w:t>
      </w:r>
      <w:r w:rsidRPr="00A90B4E">
        <w:rPr>
          <w:rFonts w:ascii="Calibri" w:hAnsi="Calibri"/>
        </w:rPr>
        <w:t xml:space="preserve"> in a personal God. God is somewhere kind of out there, but not down in here. That was so strange because I love the Old Testament. Jewish people today don't really believe and practice even what ancient Judaism practiced. </w:t>
      </w:r>
    </w:p>
    <w:p w14:paraId="1D770FEF" w14:textId="77777777" w:rsidR="009B0D65" w:rsidRDefault="009B0D65" w:rsidP="00A90B4E">
      <w:pPr>
        <w:spacing w:line="276" w:lineRule="auto"/>
        <w:rPr>
          <w:rFonts w:ascii="Calibri" w:hAnsi="Calibri"/>
        </w:rPr>
      </w:pPr>
    </w:p>
    <w:p w14:paraId="54A22EFE" w14:textId="49340550" w:rsidR="009B0D65" w:rsidRDefault="00A90B4E" w:rsidP="00A90B4E">
      <w:pPr>
        <w:spacing w:line="276" w:lineRule="auto"/>
        <w:rPr>
          <w:rFonts w:ascii="Calibri" w:hAnsi="Calibri"/>
        </w:rPr>
      </w:pPr>
      <w:r w:rsidRPr="00A90B4E">
        <w:rPr>
          <w:rFonts w:ascii="Calibri" w:hAnsi="Calibri"/>
        </w:rPr>
        <w:t>If you look at the religions of Hinduism and Buddhism, God is not personal and intimate. That's a Christian idea. That's a Christian thought</w:t>
      </w:r>
      <w:r w:rsidR="009B0D65">
        <w:rPr>
          <w:rFonts w:ascii="Calibri" w:hAnsi="Calibri"/>
        </w:rPr>
        <w:t>. It</w:t>
      </w:r>
      <w:r w:rsidRPr="00A90B4E">
        <w:rPr>
          <w:rFonts w:ascii="Calibri" w:hAnsi="Calibri"/>
        </w:rPr>
        <w:t xml:space="preserve"> is a powerful thought that God is personally involved in my life. </w:t>
      </w:r>
      <w:r w:rsidR="009B0D65">
        <w:rPr>
          <w:rFonts w:ascii="Calibri" w:hAnsi="Calibri"/>
        </w:rPr>
        <w:t>“</w:t>
      </w:r>
      <w:r w:rsidRPr="00A90B4E">
        <w:rPr>
          <w:rFonts w:ascii="Calibri" w:hAnsi="Calibri"/>
        </w:rPr>
        <w:t>My God.</w:t>
      </w:r>
      <w:r w:rsidR="009B0D65">
        <w:rPr>
          <w:rFonts w:ascii="Calibri" w:hAnsi="Calibri"/>
        </w:rPr>
        <w:t>”</w:t>
      </w:r>
      <w:r w:rsidRPr="00A90B4E">
        <w:rPr>
          <w:rFonts w:ascii="Calibri" w:hAnsi="Calibri"/>
        </w:rPr>
        <w:t xml:space="preserve"> </w:t>
      </w:r>
    </w:p>
    <w:p w14:paraId="0D6FE083" w14:textId="77777777" w:rsidR="009B0D65" w:rsidRDefault="009B0D65" w:rsidP="00A90B4E">
      <w:pPr>
        <w:spacing w:line="276" w:lineRule="auto"/>
        <w:rPr>
          <w:rFonts w:ascii="Calibri" w:hAnsi="Calibri"/>
        </w:rPr>
      </w:pPr>
    </w:p>
    <w:p w14:paraId="2367BB57" w14:textId="098A64B0" w:rsidR="00A90B4E" w:rsidRPr="00A90B4E" w:rsidRDefault="00A90B4E" w:rsidP="00A90B4E">
      <w:pPr>
        <w:spacing w:line="276" w:lineRule="auto"/>
        <w:rPr>
          <w:rFonts w:ascii="Calibri" w:hAnsi="Calibri"/>
        </w:rPr>
      </w:pPr>
      <w:r w:rsidRPr="00A90B4E">
        <w:rPr>
          <w:rFonts w:ascii="Calibri" w:hAnsi="Calibri"/>
        </w:rPr>
        <w:t xml:space="preserve">That's why Jesus said in the gospels, “Our Father who art in heaven.” When He taught the disciples to pray, He spoke of God, not even as </w:t>
      </w:r>
      <w:r w:rsidR="009B0D65">
        <w:rPr>
          <w:rFonts w:ascii="Calibri" w:hAnsi="Calibri"/>
        </w:rPr>
        <w:t>“</w:t>
      </w:r>
      <w:r w:rsidRPr="00A90B4E">
        <w:rPr>
          <w:rFonts w:ascii="Calibri" w:hAnsi="Calibri"/>
        </w:rPr>
        <w:t>my God,</w:t>
      </w:r>
      <w:r w:rsidR="009B0D65">
        <w:rPr>
          <w:rFonts w:ascii="Calibri" w:hAnsi="Calibri"/>
        </w:rPr>
        <w:t>”</w:t>
      </w:r>
      <w:r w:rsidRPr="00A90B4E">
        <w:rPr>
          <w:rFonts w:ascii="Calibri" w:hAnsi="Calibri"/>
        </w:rPr>
        <w:t xml:space="preserve"> because He's the </w:t>
      </w:r>
      <w:r w:rsidR="009B0D65">
        <w:rPr>
          <w:rFonts w:ascii="Calibri" w:hAnsi="Calibri"/>
        </w:rPr>
        <w:t>S</w:t>
      </w:r>
      <w:r w:rsidRPr="00A90B4E">
        <w:rPr>
          <w:rFonts w:ascii="Calibri" w:hAnsi="Calibri"/>
        </w:rPr>
        <w:t xml:space="preserve">on of God, but He said, “Our Father.” In other words, God can be your Father, and he can be her Father, and his Father, and our Father. It implies relationship. </w:t>
      </w:r>
      <w:r w:rsidR="009B0D65">
        <w:rPr>
          <w:rFonts w:ascii="Calibri" w:hAnsi="Calibri"/>
        </w:rPr>
        <w:t>“</w:t>
      </w:r>
      <w:r w:rsidRPr="00A90B4E">
        <w:rPr>
          <w:rFonts w:ascii="Calibri" w:hAnsi="Calibri"/>
        </w:rPr>
        <w:t>My God shall supply all of your needs. Our Father who art in heaven.</w:t>
      </w:r>
      <w:r w:rsidR="009B0D65">
        <w:rPr>
          <w:rFonts w:ascii="Calibri" w:hAnsi="Calibri"/>
        </w:rPr>
        <w:t>”</w:t>
      </w:r>
      <w:r w:rsidRPr="00A90B4E">
        <w:rPr>
          <w:rFonts w:ascii="Calibri" w:hAnsi="Calibri"/>
        </w:rPr>
        <w:t xml:space="preserve"> </w:t>
      </w:r>
    </w:p>
    <w:p w14:paraId="5D8AC495" w14:textId="77777777" w:rsidR="00A90B4E" w:rsidRPr="00A90B4E" w:rsidRDefault="00A90B4E" w:rsidP="00A90B4E">
      <w:pPr>
        <w:spacing w:line="276" w:lineRule="auto"/>
        <w:rPr>
          <w:rFonts w:ascii="Calibri" w:hAnsi="Calibri"/>
        </w:rPr>
      </w:pPr>
    </w:p>
    <w:p w14:paraId="2FA46903" w14:textId="77777777" w:rsidR="00A90B4E" w:rsidRPr="00A90B4E" w:rsidRDefault="00A90B4E" w:rsidP="00A90B4E">
      <w:pPr>
        <w:spacing w:line="276" w:lineRule="auto"/>
        <w:rPr>
          <w:rFonts w:ascii="Calibri" w:hAnsi="Calibri"/>
        </w:rPr>
      </w:pPr>
      <w:r w:rsidRPr="00A90B4E">
        <w:rPr>
          <w:rFonts w:ascii="Calibri" w:hAnsi="Calibri"/>
        </w:rPr>
        <w:t xml:space="preserve">Psalm 23 says, “The Lord is </w:t>
      </w:r>
      <w:r w:rsidRPr="00A90B4E">
        <w:rPr>
          <w:rFonts w:ascii="Calibri" w:hAnsi="Calibri"/>
          <w:i/>
          <w:iCs/>
        </w:rPr>
        <w:t xml:space="preserve">my </w:t>
      </w:r>
      <w:r w:rsidRPr="00A90B4E">
        <w:rPr>
          <w:rFonts w:ascii="Calibri" w:hAnsi="Calibri"/>
        </w:rPr>
        <w:t xml:space="preserve">shepherd.” Not the Lord is </w:t>
      </w:r>
      <w:r w:rsidRPr="00A90B4E">
        <w:rPr>
          <w:rFonts w:ascii="Calibri" w:hAnsi="Calibri"/>
          <w:i/>
          <w:iCs/>
        </w:rPr>
        <w:t>a</w:t>
      </w:r>
      <w:r w:rsidRPr="00A90B4E">
        <w:rPr>
          <w:rFonts w:ascii="Calibri" w:hAnsi="Calibri"/>
        </w:rPr>
        <w:t xml:space="preserve"> shepherd or</w:t>
      </w:r>
      <w:r w:rsidRPr="00A90B4E">
        <w:rPr>
          <w:rFonts w:ascii="Calibri" w:hAnsi="Calibri"/>
          <w:i/>
          <w:iCs/>
        </w:rPr>
        <w:t xml:space="preserve"> the</w:t>
      </w:r>
      <w:r w:rsidRPr="00A90B4E">
        <w:rPr>
          <w:rFonts w:ascii="Calibri" w:hAnsi="Calibri"/>
        </w:rPr>
        <w:t xml:space="preserve"> shepherd, but the Lord is </w:t>
      </w:r>
      <w:r w:rsidRPr="00A90B4E">
        <w:rPr>
          <w:rFonts w:ascii="Calibri" w:hAnsi="Calibri"/>
          <w:i/>
          <w:iCs/>
        </w:rPr>
        <w:t>my</w:t>
      </w:r>
      <w:r w:rsidRPr="00A90B4E">
        <w:rPr>
          <w:rFonts w:ascii="Calibri" w:hAnsi="Calibri"/>
        </w:rPr>
        <w:t xml:space="preserve"> shepherd. The shepherd knows the needs of the sheep. That's why he says, “My God shall supply all of your needs.” </w:t>
      </w:r>
    </w:p>
    <w:p w14:paraId="515D6C9C" w14:textId="77777777" w:rsidR="00A90B4E" w:rsidRPr="00A90B4E" w:rsidRDefault="00A90B4E" w:rsidP="00A90B4E">
      <w:pPr>
        <w:spacing w:line="276" w:lineRule="auto"/>
        <w:rPr>
          <w:rFonts w:ascii="Calibri" w:hAnsi="Calibri"/>
        </w:rPr>
      </w:pPr>
    </w:p>
    <w:p w14:paraId="081C7252" w14:textId="16AA6839" w:rsidR="00A90B4E" w:rsidRPr="00A90B4E" w:rsidRDefault="00A90B4E" w:rsidP="00A90B4E">
      <w:pPr>
        <w:spacing w:line="276" w:lineRule="auto"/>
        <w:rPr>
          <w:rFonts w:ascii="Calibri" w:hAnsi="Calibri"/>
        </w:rPr>
      </w:pPr>
      <w:r w:rsidRPr="00A90B4E">
        <w:rPr>
          <w:rFonts w:ascii="Calibri" w:hAnsi="Calibri"/>
        </w:rPr>
        <w:t xml:space="preserve">When I was a kid, probably 9 or 10 years old, I had a friend of mine that came to me one day and said, “My dad can beat up your dad.” This guy’s dad was an extra small. He was a petite dad. He probably bought his clothes in the boys’ department. My dad was about 6-feet tall and weighed over 300 pounds. My dad loved to eat and my dad was big. I said to him, “My dad will sit on your dad.” We had a brag fest about whose dad was the biggest and the </w:t>
      </w:r>
      <w:proofErr w:type="spellStart"/>
      <w:r w:rsidRPr="00A90B4E">
        <w:rPr>
          <w:rFonts w:ascii="Calibri" w:hAnsi="Calibri"/>
        </w:rPr>
        <w:t>baddest</w:t>
      </w:r>
      <w:proofErr w:type="spellEnd"/>
      <w:r w:rsidRPr="00A90B4E">
        <w:rPr>
          <w:rFonts w:ascii="Calibri" w:hAnsi="Calibri"/>
        </w:rPr>
        <w:t xml:space="preserve">. </w:t>
      </w:r>
    </w:p>
    <w:p w14:paraId="465A5881" w14:textId="77777777" w:rsidR="00A90B4E" w:rsidRPr="00A90B4E" w:rsidRDefault="00A90B4E" w:rsidP="00A90B4E">
      <w:pPr>
        <w:spacing w:line="276" w:lineRule="auto"/>
        <w:rPr>
          <w:rFonts w:ascii="Calibri" w:hAnsi="Calibri"/>
        </w:rPr>
      </w:pPr>
    </w:p>
    <w:p w14:paraId="130226DB" w14:textId="1D456910" w:rsidR="00A90B4E" w:rsidRPr="00A90B4E" w:rsidRDefault="00A90B4E" w:rsidP="00A90B4E">
      <w:pPr>
        <w:spacing w:line="276" w:lineRule="auto"/>
        <w:rPr>
          <w:rFonts w:ascii="Calibri" w:hAnsi="Calibri"/>
        </w:rPr>
      </w:pPr>
      <w:r w:rsidRPr="00A90B4E">
        <w:rPr>
          <w:rFonts w:ascii="Calibri" w:hAnsi="Calibri"/>
        </w:rPr>
        <w:lastRenderedPageBreak/>
        <w:t>I think that's the spirit with which the apostle is writing Philippians 4:19. He's bragging about how big and bad his God really is. He says, “My God will supply (not even some of your needs) all of your needs. Let me introduce you to my God. My God is the one who spoke the earth into existence. My God is the one who sent His Son Jesus to die on the cross and to rise from the grave. It is my God who supplies our intimate needs. It is my God who is the one who knew me even in my mother's womb before I was born. This is my God.”</w:t>
      </w:r>
    </w:p>
    <w:p w14:paraId="549958CE" w14:textId="77777777" w:rsidR="00A90B4E" w:rsidRPr="00A90B4E" w:rsidRDefault="00A90B4E" w:rsidP="00A90B4E">
      <w:pPr>
        <w:spacing w:line="276" w:lineRule="auto"/>
        <w:rPr>
          <w:rFonts w:ascii="Calibri" w:hAnsi="Calibri"/>
        </w:rPr>
      </w:pPr>
    </w:p>
    <w:p w14:paraId="19F0A7FC" w14:textId="77777777" w:rsidR="00A90B4E" w:rsidRPr="00A90B4E" w:rsidRDefault="00A90B4E" w:rsidP="00A90B4E">
      <w:pPr>
        <w:spacing w:line="276" w:lineRule="auto"/>
        <w:rPr>
          <w:rFonts w:ascii="Calibri" w:hAnsi="Calibri"/>
        </w:rPr>
      </w:pPr>
      <w:r w:rsidRPr="00A90B4E">
        <w:rPr>
          <w:rFonts w:ascii="Calibri" w:hAnsi="Calibri"/>
        </w:rPr>
        <w:t xml:space="preserve">“My God will supply all of your needs” (Philippians 4:19). </w:t>
      </w:r>
    </w:p>
    <w:p w14:paraId="40693D86" w14:textId="77777777" w:rsidR="00A90B4E" w:rsidRPr="00A90B4E" w:rsidRDefault="00A90B4E" w:rsidP="00A90B4E">
      <w:pPr>
        <w:spacing w:line="276" w:lineRule="auto"/>
        <w:rPr>
          <w:rFonts w:ascii="Calibri" w:hAnsi="Calibri"/>
        </w:rPr>
      </w:pPr>
    </w:p>
    <w:p w14:paraId="206A0264" w14:textId="77777777" w:rsidR="00A90B4E" w:rsidRPr="00A90B4E" w:rsidRDefault="00A90B4E" w:rsidP="00A90B4E">
      <w:pPr>
        <w:spacing w:line="276" w:lineRule="auto"/>
        <w:rPr>
          <w:rFonts w:ascii="Calibri" w:hAnsi="Calibri"/>
        </w:rPr>
      </w:pPr>
      <w:r w:rsidRPr="00A90B4E">
        <w:rPr>
          <w:rFonts w:ascii="Calibri" w:hAnsi="Calibri"/>
        </w:rPr>
        <w:t xml:space="preserve">God knows what your needs are. He's a custom God. </w:t>
      </w:r>
    </w:p>
    <w:p w14:paraId="1DEA7F76" w14:textId="77777777" w:rsidR="00A90B4E" w:rsidRPr="00A90B4E" w:rsidRDefault="00A90B4E" w:rsidP="00A90B4E">
      <w:pPr>
        <w:spacing w:line="276" w:lineRule="auto"/>
        <w:rPr>
          <w:rFonts w:ascii="Calibri" w:hAnsi="Calibri"/>
        </w:rPr>
      </w:pPr>
    </w:p>
    <w:p w14:paraId="48289022" w14:textId="77777777" w:rsidR="00A90B4E" w:rsidRPr="00A90B4E" w:rsidRDefault="00A90B4E" w:rsidP="00A90B4E">
      <w:pPr>
        <w:spacing w:line="276" w:lineRule="auto"/>
        <w:rPr>
          <w:rFonts w:ascii="Calibri" w:hAnsi="Calibri"/>
        </w:rPr>
      </w:pPr>
      <w:r w:rsidRPr="00A90B4E">
        <w:rPr>
          <w:rFonts w:ascii="Calibri" w:hAnsi="Calibri"/>
        </w:rPr>
        <w:t xml:space="preserve">We live in a custom world. You can customize your car. You can customize your house. You can customize your computer. No person's computer is set up the same way. You can choose your programs and your apps. </w:t>
      </w:r>
    </w:p>
    <w:p w14:paraId="572E4004" w14:textId="77777777" w:rsidR="00A90B4E" w:rsidRPr="00A90B4E" w:rsidRDefault="00A90B4E" w:rsidP="00A90B4E">
      <w:pPr>
        <w:spacing w:line="276" w:lineRule="auto"/>
        <w:rPr>
          <w:rFonts w:ascii="Calibri" w:hAnsi="Calibri"/>
        </w:rPr>
      </w:pPr>
    </w:p>
    <w:p w14:paraId="2888B8AE" w14:textId="4DE43B69" w:rsidR="00A90B4E" w:rsidRPr="00A90B4E" w:rsidRDefault="00A90B4E" w:rsidP="00A90B4E">
      <w:pPr>
        <w:spacing w:line="276" w:lineRule="auto"/>
        <w:rPr>
          <w:rFonts w:ascii="Calibri" w:hAnsi="Calibri"/>
        </w:rPr>
      </w:pPr>
      <w:r w:rsidRPr="00A90B4E">
        <w:rPr>
          <w:rFonts w:ascii="Calibri" w:hAnsi="Calibri"/>
        </w:rPr>
        <w:t>I was looking at my wife's phone the other day. My wife</w:t>
      </w:r>
      <w:r w:rsidR="009B0D65">
        <w:rPr>
          <w:rFonts w:ascii="Calibri" w:hAnsi="Calibri"/>
        </w:rPr>
        <w:t xml:space="preserve"> i</w:t>
      </w:r>
      <w:r w:rsidRPr="00A90B4E">
        <w:rPr>
          <w:rFonts w:ascii="Calibri" w:hAnsi="Calibri"/>
        </w:rPr>
        <w:t>s very orderly, very structured. She had all of her apps perfectly organized in different folders. She had travel apps, work apps, social media apps. I was like, “This is so organized.” She said, “Let me see your phone. Ryan, this is a mess.” I had apps all over the place. But you know what I said? I said, “Don't you dare organize my apps because I know where they all are.” I love my disorganization. Don’t mess with my dysfunction</w:t>
      </w:r>
      <w:r w:rsidR="009B0D65">
        <w:rPr>
          <w:rFonts w:ascii="Calibri" w:hAnsi="Calibri"/>
        </w:rPr>
        <w:t xml:space="preserve">. </w:t>
      </w:r>
      <w:r w:rsidRPr="00A90B4E">
        <w:rPr>
          <w:rFonts w:ascii="Calibri" w:hAnsi="Calibri"/>
        </w:rPr>
        <w:t xml:space="preserve">What I needed and what she needed were something totally different. We live in a custom world. </w:t>
      </w:r>
    </w:p>
    <w:p w14:paraId="2021AA01" w14:textId="77777777" w:rsidR="00A90B4E" w:rsidRPr="00A90B4E" w:rsidRDefault="00A90B4E" w:rsidP="00A90B4E">
      <w:pPr>
        <w:spacing w:line="276" w:lineRule="auto"/>
        <w:rPr>
          <w:rFonts w:ascii="Calibri" w:hAnsi="Calibri"/>
        </w:rPr>
      </w:pPr>
    </w:p>
    <w:p w14:paraId="4683A415" w14:textId="77777777" w:rsidR="00A90B4E" w:rsidRPr="00A90B4E" w:rsidRDefault="00A90B4E" w:rsidP="00A90B4E">
      <w:pPr>
        <w:spacing w:line="276" w:lineRule="auto"/>
        <w:rPr>
          <w:rFonts w:ascii="Calibri" w:hAnsi="Calibri"/>
        </w:rPr>
      </w:pPr>
      <w:r w:rsidRPr="00A90B4E">
        <w:rPr>
          <w:rFonts w:ascii="Calibri" w:hAnsi="Calibri"/>
        </w:rPr>
        <w:t xml:space="preserve">God is a custom God. God knows what you need and He knows what you need. No two people's needs are the exact same, but God knows the need. You could go and get your golf clubs customized for crying out loud. They will measure your height and your swing. They will line you up for a really pretty price so you can pay to have the perfect set of clubs customed to you. </w:t>
      </w:r>
    </w:p>
    <w:p w14:paraId="433A8A8D" w14:textId="77777777" w:rsidR="00A90B4E" w:rsidRPr="00A90B4E" w:rsidRDefault="00A90B4E" w:rsidP="00A90B4E">
      <w:pPr>
        <w:spacing w:line="276" w:lineRule="auto"/>
        <w:rPr>
          <w:rFonts w:ascii="Calibri" w:hAnsi="Calibri"/>
        </w:rPr>
      </w:pPr>
    </w:p>
    <w:p w14:paraId="37E223A8" w14:textId="5F8AC85E" w:rsidR="00A90B4E" w:rsidRPr="00A90B4E" w:rsidRDefault="00A90B4E" w:rsidP="00A90B4E">
      <w:pPr>
        <w:spacing w:line="276" w:lineRule="auto"/>
        <w:rPr>
          <w:rFonts w:ascii="Calibri" w:hAnsi="Calibri"/>
        </w:rPr>
      </w:pPr>
      <w:r w:rsidRPr="00A90B4E">
        <w:rPr>
          <w:rFonts w:ascii="Calibri" w:hAnsi="Calibri"/>
        </w:rPr>
        <w:t>Starbucks has thousands of drink</w:t>
      </w:r>
      <w:r w:rsidR="00EA1354">
        <w:rPr>
          <w:rFonts w:ascii="Calibri" w:hAnsi="Calibri"/>
        </w:rPr>
        <w:t xml:space="preserve"> options</w:t>
      </w:r>
      <w:r w:rsidRPr="00A90B4E">
        <w:rPr>
          <w:rFonts w:ascii="Calibri" w:hAnsi="Calibri"/>
        </w:rPr>
        <w:t xml:space="preserve">. When I want to really impress my wife, I go over to Starbucks and get her favorite drink. I have to tell you guys what this is. I have to write this down. A </w:t>
      </w:r>
      <w:proofErr w:type="spellStart"/>
      <w:r w:rsidRPr="00A90B4E">
        <w:rPr>
          <w:rFonts w:ascii="Calibri" w:hAnsi="Calibri"/>
        </w:rPr>
        <w:t>grande</w:t>
      </w:r>
      <w:proofErr w:type="spellEnd"/>
      <w:r w:rsidRPr="00A90B4E">
        <w:rPr>
          <w:rFonts w:ascii="Calibri" w:hAnsi="Calibri"/>
        </w:rPr>
        <w:t xml:space="preserve"> caramel macchiato stirred, one Splenda, extra hot. How about that? If there's something that's off, then we have to take it back. That's why you pay $5-6 for that drink. It better be done right</w:t>
      </w:r>
      <w:r w:rsidR="009B0D65">
        <w:rPr>
          <w:rFonts w:ascii="Calibri" w:hAnsi="Calibri"/>
        </w:rPr>
        <w:t>.</w:t>
      </w:r>
      <w:r w:rsidRPr="00A90B4E">
        <w:rPr>
          <w:rFonts w:ascii="Calibri" w:hAnsi="Calibri"/>
        </w:rPr>
        <w:t xml:space="preserve"> I know the baristas over at Starbucks are world class, but sometimes they miss it. We have to get that drink just right. We live in a custom world. </w:t>
      </w:r>
    </w:p>
    <w:p w14:paraId="797EB51A" w14:textId="77777777" w:rsidR="00A90B4E" w:rsidRPr="00A90B4E" w:rsidRDefault="00A90B4E" w:rsidP="00A90B4E">
      <w:pPr>
        <w:spacing w:line="276" w:lineRule="auto"/>
        <w:rPr>
          <w:rFonts w:ascii="Calibri" w:hAnsi="Calibri"/>
        </w:rPr>
      </w:pPr>
    </w:p>
    <w:p w14:paraId="0CF694D1" w14:textId="0F42DA43" w:rsidR="00A90B4E" w:rsidRPr="00A90B4E" w:rsidRDefault="00A90B4E" w:rsidP="00A90B4E">
      <w:pPr>
        <w:spacing w:line="276" w:lineRule="auto"/>
        <w:rPr>
          <w:rFonts w:ascii="Calibri" w:hAnsi="Calibri"/>
        </w:rPr>
      </w:pPr>
      <w:r w:rsidRPr="00A90B4E">
        <w:rPr>
          <w:rFonts w:ascii="Calibri" w:hAnsi="Calibri"/>
        </w:rPr>
        <w:t xml:space="preserve">Isn't it good that we have a custom God? God knows where you hurt. God knows where you struggle. God even knows the needs that you don't even know that you have. God sees things </w:t>
      </w:r>
      <w:r w:rsidRPr="00A90B4E">
        <w:rPr>
          <w:rFonts w:ascii="Calibri" w:hAnsi="Calibri"/>
        </w:rPr>
        <w:lastRenderedPageBreak/>
        <w:t xml:space="preserve">in you that you haven't even seen yourself. God </w:t>
      </w:r>
      <w:r w:rsidR="00EA1354">
        <w:rPr>
          <w:rFonts w:ascii="Calibri" w:hAnsi="Calibri"/>
        </w:rPr>
        <w:t>does not put everyone’s needs into the same box.</w:t>
      </w:r>
    </w:p>
    <w:p w14:paraId="6AB7DED4" w14:textId="77777777" w:rsidR="00A90B4E" w:rsidRPr="00A90B4E" w:rsidRDefault="00A90B4E" w:rsidP="00A90B4E">
      <w:pPr>
        <w:spacing w:line="276" w:lineRule="auto"/>
        <w:rPr>
          <w:rFonts w:ascii="Calibri" w:hAnsi="Calibri"/>
        </w:rPr>
      </w:pPr>
    </w:p>
    <w:p w14:paraId="2AEC611B" w14:textId="1D68B0FC" w:rsidR="00A90B4E" w:rsidRPr="00A90B4E" w:rsidRDefault="00A90B4E" w:rsidP="00A90B4E">
      <w:pPr>
        <w:spacing w:line="276" w:lineRule="auto"/>
        <w:rPr>
          <w:rFonts w:ascii="Calibri" w:hAnsi="Calibri"/>
        </w:rPr>
      </w:pPr>
      <w:r w:rsidRPr="00A90B4E">
        <w:rPr>
          <w:rFonts w:ascii="Calibri" w:hAnsi="Calibri"/>
        </w:rPr>
        <w:t>“My God shall supply all of your needs”</w:t>
      </w:r>
      <w:r w:rsidR="009B0D65">
        <w:rPr>
          <w:rFonts w:ascii="Calibri" w:hAnsi="Calibri"/>
        </w:rPr>
        <w:t xml:space="preserve"> (Philippians 4:19).</w:t>
      </w:r>
    </w:p>
    <w:p w14:paraId="49560679" w14:textId="77777777" w:rsidR="00A90B4E" w:rsidRPr="00A90B4E" w:rsidRDefault="00A90B4E" w:rsidP="00A90B4E">
      <w:pPr>
        <w:spacing w:line="276" w:lineRule="auto"/>
        <w:rPr>
          <w:rFonts w:ascii="Calibri" w:hAnsi="Calibri"/>
        </w:rPr>
      </w:pPr>
    </w:p>
    <w:p w14:paraId="04433C9B" w14:textId="77777777" w:rsidR="00A90B4E" w:rsidRPr="00A90B4E" w:rsidRDefault="00A90B4E" w:rsidP="00A90B4E">
      <w:pPr>
        <w:spacing w:line="276" w:lineRule="auto"/>
        <w:rPr>
          <w:rFonts w:ascii="Calibri" w:hAnsi="Calibri"/>
        </w:rPr>
      </w:pPr>
      <w:r w:rsidRPr="00A90B4E">
        <w:rPr>
          <w:rFonts w:ascii="Calibri" w:hAnsi="Calibri"/>
        </w:rPr>
        <w:t xml:space="preserve">God is both tender and personal. God is concerned with my needs. He's personal. </w:t>
      </w:r>
    </w:p>
    <w:p w14:paraId="2278C853" w14:textId="77777777" w:rsidR="00A90B4E" w:rsidRPr="00A90B4E" w:rsidRDefault="00A90B4E" w:rsidP="00A90B4E">
      <w:pPr>
        <w:spacing w:line="276" w:lineRule="auto"/>
        <w:rPr>
          <w:rFonts w:ascii="Calibri" w:hAnsi="Calibri"/>
        </w:rPr>
      </w:pPr>
    </w:p>
    <w:p w14:paraId="0EA9CC9B" w14:textId="77EC739F" w:rsidR="00A90B4E" w:rsidRPr="00A90B4E" w:rsidRDefault="00A90B4E" w:rsidP="00A90B4E">
      <w:pPr>
        <w:spacing w:line="276" w:lineRule="auto"/>
        <w:rPr>
          <w:rFonts w:ascii="Calibri" w:hAnsi="Calibri"/>
        </w:rPr>
      </w:pPr>
      <w:r w:rsidRPr="00A90B4E">
        <w:rPr>
          <w:rFonts w:ascii="Calibri" w:hAnsi="Calibri"/>
        </w:rPr>
        <w:t>If you go back to Psalm 23, it says, “The LORD is my shepherd.” The word “LORD” is the word “Yahweh” in the Hebrew language. The word “Yahweh” always describes the power of God. That's why in Genesis 2:7 the Bible says that God formed Adam from the dust of the earth. Yahweh. Power. The LORD</w:t>
      </w:r>
      <w:r w:rsidR="009B0D65">
        <w:rPr>
          <w:rFonts w:ascii="Calibri" w:hAnsi="Calibri"/>
        </w:rPr>
        <w:t xml:space="preserve"> (</w:t>
      </w:r>
      <w:r w:rsidRPr="00A90B4E">
        <w:rPr>
          <w:rFonts w:ascii="Calibri" w:hAnsi="Calibri"/>
        </w:rPr>
        <w:t>Yahweh, power</w:t>
      </w:r>
      <w:r w:rsidR="009B0D65">
        <w:rPr>
          <w:rFonts w:ascii="Calibri" w:hAnsi="Calibri"/>
        </w:rPr>
        <w:t>)</w:t>
      </w:r>
      <w:r w:rsidRPr="00A90B4E">
        <w:rPr>
          <w:rFonts w:ascii="Calibri" w:hAnsi="Calibri"/>
        </w:rPr>
        <w:t xml:space="preserve"> is my shepherd. </w:t>
      </w:r>
    </w:p>
    <w:p w14:paraId="231B0F7B" w14:textId="77777777" w:rsidR="00A90B4E" w:rsidRPr="00A90B4E" w:rsidRDefault="00A90B4E" w:rsidP="00A90B4E">
      <w:pPr>
        <w:spacing w:line="276" w:lineRule="auto"/>
        <w:rPr>
          <w:rFonts w:ascii="Calibri" w:hAnsi="Calibri"/>
        </w:rPr>
      </w:pPr>
    </w:p>
    <w:p w14:paraId="602DABDC" w14:textId="1B28ACC6" w:rsidR="00A90B4E" w:rsidRPr="00A90B4E" w:rsidRDefault="00A90B4E" w:rsidP="00A90B4E">
      <w:pPr>
        <w:spacing w:line="276" w:lineRule="auto"/>
        <w:rPr>
          <w:rFonts w:ascii="Calibri" w:hAnsi="Calibri"/>
        </w:rPr>
      </w:pPr>
      <w:r w:rsidRPr="00A90B4E">
        <w:rPr>
          <w:rFonts w:ascii="Calibri" w:hAnsi="Calibri"/>
        </w:rPr>
        <w:t>What is a shepherd? A shepherd is tender. A shepherd provides guidance. “Hey, little Spotty, come over here.” When you put those two ideas together</w:t>
      </w:r>
      <w:r w:rsidR="009B0D65">
        <w:rPr>
          <w:rFonts w:ascii="Calibri" w:hAnsi="Calibri"/>
        </w:rPr>
        <w:t xml:space="preserve"> – </w:t>
      </w:r>
      <w:r w:rsidRPr="00A90B4E">
        <w:rPr>
          <w:rFonts w:ascii="Calibri" w:hAnsi="Calibri"/>
        </w:rPr>
        <w:t>the L</w:t>
      </w:r>
      <w:r w:rsidR="009B0D65">
        <w:rPr>
          <w:rFonts w:ascii="Calibri" w:hAnsi="Calibri"/>
        </w:rPr>
        <w:t>ORD (</w:t>
      </w:r>
      <w:r w:rsidRPr="00A90B4E">
        <w:rPr>
          <w:rFonts w:ascii="Calibri" w:hAnsi="Calibri"/>
        </w:rPr>
        <w:t>Yahweh, power</w:t>
      </w:r>
      <w:r w:rsidR="009B0D65">
        <w:rPr>
          <w:rFonts w:ascii="Calibri" w:hAnsi="Calibri"/>
        </w:rPr>
        <w:t>)</w:t>
      </w:r>
      <w:r w:rsidRPr="00A90B4E">
        <w:rPr>
          <w:rFonts w:ascii="Calibri" w:hAnsi="Calibri"/>
        </w:rPr>
        <w:t xml:space="preserve"> is my shepherd</w:t>
      </w:r>
      <w:r w:rsidR="009B0D65">
        <w:rPr>
          <w:rFonts w:ascii="Calibri" w:hAnsi="Calibri"/>
        </w:rPr>
        <w:t xml:space="preserve"> (</w:t>
      </w:r>
      <w:r w:rsidRPr="00A90B4E">
        <w:rPr>
          <w:rFonts w:ascii="Calibri" w:hAnsi="Calibri"/>
        </w:rPr>
        <w:t>tender, gentle</w:t>
      </w:r>
      <w:r w:rsidR="009B0D65">
        <w:rPr>
          <w:rFonts w:ascii="Calibri" w:hAnsi="Calibri"/>
        </w:rPr>
        <w:t xml:space="preserve">) – </w:t>
      </w:r>
      <w:r w:rsidRPr="00A90B4E">
        <w:rPr>
          <w:rFonts w:ascii="Calibri" w:hAnsi="Calibri"/>
        </w:rPr>
        <w:t xml:space="preserve">you see the character of God. </w:t>
      </w:r>
    </w:p>
    <w:p w14:paraId="53271061" w14:textId="77777777" w:rsidR="00A90B4E" w:rsidRPr="00A90B4E" w:rsidRDefault="00A90B4E" w:rsidP="00A90B4E">
      <w:pPr>
        <w:spacing w:line="276" w:lineRule="auto"/>
        <w:rPr>
          <w:rFonts w:ascii="Calibri" w:hAnsi="Calibri"/>
        </w:rPr>
      </w:pPr>
    </w:p>
    <w:p w14:paraId="1CAC43F0" w14:textId="77777777" w:rsidR="00A90B4E" w:rsidRPr="00A90B4E" w:rsidRDefault="00A90B4E" w:rsidP="00A90B4E">
      <w:pPr>
        <w:spacing w:line="276" w:lineRule="auto"/>
        <w:rPr>
          <w:rFonts w:ascii="Calibri" w:hAnsi="Calibri"/>
        </w:rPr>
      </w:pPr>
      <w:r w:rsidRPr="00A90B4E">
        <w:rPr>
          <w:rFonts w:ascii="Calibri" w:hAnsi="Calibri"/>
        </w:rPr>
        <w:t xml:space="preserve">If you believe that God is only power and you don't see His tenderness, then you'll have a distorted view of God. If you see His </w:t>
      </w:r>
      <w:proofErr w:type="gramStart"/>
      <w:r w:rsidRPr="00A90B4E">
        <w:rPr>
          <w:rFonts w:ascii="Calibri" w:hAnsi="Calibri"/>
        </w:rPr>
        <w:t>tenderness</w:t>
      </w:r>
      <w:proofErr w:type="gramEnd"/>
      <w:r w:rsidRPr="00A90B4E">
        <w:rPr>
          <w:rFonts w:ascii="Calibri" w:hAnsi="Calibri"/>
        </w:rPr>
        <w:t xml:space="preserve"> and His gentleness, but you don't see His might and His magnificence, you will have a distorted view of God as well. He is both. The Lord is my shepherd. He is my God.</w:t>
      </w:r>
    </w:p>
    <w:p w14:paraId="17B71AD8" w14:textId="77777777" w:rsidR="00A90B4E" w:rsidRPr="00A90B4E" w:rsidRDefault="00A90B4E" w:rsidP="00A90B4E">
      <w:pPr>
        <w:spacing w:line="276" w:lineRule="auto"/>
        <w:rPr>
          <w:rFonts w:ascii="Calibri" w:hAnsi="Calibri"/>
        </w:rPr>
      </w:pPr>
    </w:p>
    <w:p w14:paraId="668D7CF9" w14:textId="77777777" w:rsidR="00A90B4E" w:rsidRPr="00A90B4E" w:rsidRDefault="00A90B4E" w:rsidP="00A90B4E">
      <w:pPr>
        <w:spacing w:line="276" w:lineRule="auto"/>
        <w:rPr>
          <w:rFonts w:ascii="Calibri" w:hAnsi="Calibri"/>
        </w:rPr>
      </w:pPr>
      <w:r w:rsidRPr="00A90B4E">
        <w:rPr>
          <w:rFonts w:ascii="Calibri" w:hAnsi="Calibri"/>
        </w:rPr>
        <w:t xml:space="preserve">Resources from God come through relationship with God. All the resources come through the relationship. </w:t>
      </w:r>
    </w:p>
    <w:p w14:paraId="5D00589D" w14:textId="77777777" w:rsidR="00A90B4E" w:rsidRPr="00A90B4E" w:rsidRDefault="00A90B4E" w:rsidP="00A90B4E">
      <w:pPr>
        <w:spacing w:line="276" w:lineRule="auto"/>
        <w:rPr>
          <w:rFonts w:ascii="Calibri" w:hAnsi="Calibri"/>
        </w:rPr>
      </w:pPr>
    </w:p>
    <w:p w14:paraId="7154580C" w14:textId="757F88AB" w:rsidR="00A90B4E" w:rsidRPr="00A90B4E" w:rsidRDefault="00A90B4E" w:rsidP="00A90B4E">
      <w:pPr>
        <w:spacing w:line="276" w:lineRule="auto"/>
        <w:rPr>
          <w:rFonts w:ascii="Calibri" w:hAnsi="Calibri"/>
        </w:rPr>
      </w:pPr>
      <w:r w:rsidRPr="00A90B4E">
        <w:rPr>
          <w:rFonts w:ascii="Calibri" w:hAnsi="Calibri"/>
        </w:rPr>
        <w:t>He says, “I will supply all of your needs,” just like a shepherd takes care of the sheep. “The Lord is my shepherd, I shall not be in want.” I am not wanting</w:t>
      </w:r>
      <w:r w:rsidR="009B0D65">
        <w:rPr>
          <w:rFonts w:ascii="Calibri" w:hAnsi="Calibri"/>
        </w:rPr>
        <w:t>;</w:t>
      </w:r>
      <w:r w:rsidRPr="00A90B4E">
        <w:rPr>
          <w:rFonts w:ascii="Calibri" w:hAnsi="Calibri"/>
        </w:rPr>
        <w:t xml:space="preserve"> I'm relying because God is able to meet my needs. </w:t>
      </w:r>
    </w:p>
    <w:p w14:paraId="4BC2BC78" w14:textId="77777777" w:rsidR="00A90B4E" w:rsidRPr="00A90B4E" w:rsidRDefault="00A90B4E" w:rsidP="00A90B4E">
      <w:pPr>
        <w:spacing w:line="276" w:lineRule="auto"/>
        <w:rPr>
          <w:rFonts w:ascii="Calibri" w:hAnsi="Calibri"/>
        </w:rPr>
      </w:pPr>
    </w:p>
    <w:p w14:paraId="08C52808" w14:textId="77777777" w:rsidR="00A90B4E" w:rsidRPr="00A90B4E" w:rsidRDefault="00A90B4E" w:rsidP="00A90B4E">
      <w:pPr>
        <w:spacing w:line="276" w:lineRule="auto"/>
        <w:rPr>
          <w:rFonts w:ascii="Calibri" w:hAnsi="Calibri"/>
        </w:rPr>
      </w:pPr>
      <w:r w:rsidRPr="00A90B4E">
        <w:rPr>
          <w:rFonts w:ascii="Calibri" w:hAnsi="Calibri"/>
        </w:rPr>
        <w:t xml:space="preserve">It’s amazing that God knows my needs. Here it gets better. </w:t>
      </w:r>
    </w:p>
    <w:p w14:paraId="0E9D659E" w14:textId="77777777" w:rsidR="00A90B4E" w:rsidRPr="00A90B4E" w:rsidRDefault="00A90B4E" w:rsidP="00A90B4E">
      <w:pPr>
        <w:spacing w:line="276" w:lineRule="auto"/>
        <w:rPr>
          <w:rFonts w:ascii="Calibri" w:hAnsi="Calibri"/>
        </w:rPr>
      </w:pPr>
    </w:p>
    <w:p w14:paraId="47502668" w14:textId="77777777" w:rsidR="00A90B4E" w:rsidRPr="00A90B4E" w:rsidRDefault="00A90B4E" w:rsidP="00A90B4E">
      <w:pPr>
        <w:spacing w:line="276" w:lineRule="auto"/>
        <w:rPr>
          <w:rFonts w:ascii="Calibri" w:hAnsi="Calibri"/>
          <w:b/>
          <w:bCs/>
        </w:rPr>
      </w:pPr>
      <w:r w:rsidRPr="00A90B4E">
        <w:rPr>
          <w:rFonts w:ascii="Calibri" w:hAnsi="Calibri"/>
          <w:b/>
          <w:bCs/>
        </w:rPr>
        <w:t>2. God is able to meet my needs</w:t>
      </w:r>
    </w:p>
    <w:p w14:paraId="68DE2C9C" w14:textId="77777777" w:rsidR="00A90B4E" w:rsidRPr="00A90B4E" w:rsidRDefault="00A90B4E" w:rsidP="00A90B4E">
      <w:pPr>
        <w:spacing w:line="276" w:lineRule="auto"/>
        <w:rPr>
          <w:rFonts w:ascii="Calibri" w:hAnsi="Calibri"/>
        </w:rPr>
      </w:pPr>
    </w:p>
    <w:p w14:paraId="2E624BCB" w14:textId="4CE8F599" w:rsidR="00A90B4E" w:rsidRPr="00A90B4E" w:rsidRDefault="00A90B4E" w:rsidP="00A90B4E">
      <w:pPr>
        <w:spacing w:line="276" w:lineRule="auto"/>
        <w:rPr>
          <w:rFonts w:ascii="Calibri" w:hAnsi="Calibri"/>
        </w:rPr>
      </w:pPr>
      <w:r w:rsidRPr="00A90B4E">
        <w:rPr>
          <w:rFonts w:ascii="Calibri" w:hAnsi="Calibri"/>
        </w:rPr>
        <w:t>“And my God will supply all your needs according to his riches in glory in Christ Jesus”</w:t>
      </w:r>
      <w:r w:rsidR="009B0D65">
        <w:rPr>
          <w:rFonts w:ascii="Calibri" w:hAnsi="Calibri"/>
        </w:rPr>
        <w:t xml:space="preserve"> </w:t>
      </w:r>
      <w:r w:rsidRPr="00A90B4E">
        <w:rPr>
          <w:rFonts w:ascii="Calibri" w:hAnsi="Calibri"/>
        </w:rPr>
        <w:t xml:space="preserve">(Philippians 4:19). </w:t>
      </w:r>
    </w:p>
    <w:p w14:paraId="0C026C89" w14:textId="77777777" w:rsidR="00A90B4E" w:rsidRPr="00A90B4E" w:rsidRDefault="00A90B4E" w:rsidP="00A90B4E">
      <w:pPr>
        <w:spacing w:line="276" w:lineRule="auto"/>
        <w:rPr>
          <w:rFonts w:ascii="Calibri" w:hAnsi="Calibri"/>
        </w:rPr>
      </w:pPr>
    </w:p>
    <w:p w14:paraId="540A89AD" w14:textId="150339DC" w:rsidR="00A90B4E" w:rsidRPr="00A90B4E" w:rsidRDefault="00A90B4E" w:rsidP="00A90B4E">
      <w:pPr>
        <w:spacing w:line="276" w:lineRule="auto"/>
        <w:rPr>
          <w:rFonts w:ascii="Calibri" w:hAnsi="Calibri"/>
        </w:rPr>
      </w:pPr>
      <w:r w:rsidRPr="00A90B4E">
        <w:rPr>
          <w:rFonts w:ascii="Calibri" w:hAnsi="Calibri"/>
        </w:rPr>
        <w:t xml:space="preserve">It doesn't say that He might supply. It says that He will supply. Certainty. My God will supply. I love the old King James Version, which says “shall supply.” That's even better. I love that. When </w:t>
      </w:r>
      <w:r w:rsidRPr="00A90B4E">
        <w:rPr>
          <w:rFonts w:ascii="Calibri" w:hAnsi="Calibri"/>
        </w:rPr>
        <w:lastRenderedPageBreak/>
        <w:t>you read a legal document, sometimes it says “shall.” I asked an attorney one time, “Why does this say ‘shall’?” He said, “It's a sharper</w:t>
      </w:r>
      <w:r w:rsidR="00EA1354">
        <w:rPr>
          <w:rFonts w:ascii="Calibri" w:hAnsi="Calibri"/>
        </w:rPr>
        <w:t xml:space="preserve"> more definitive</w:t>
      </w:r>
      <w:r w:rsidRPr="00A90B4E">
        <w:rPr>
          <w:rFonts w:ascii="Calibri" w:hAnsi="Calibri"/>
        </w:rPr>
        <w:t xml:space="preserve"> word than ‘will’.” Ooh, okay. “My God shall supply all of your needs.” That's my God. </w:t>
      </w:r>
    </w:p>
    <w:p w14:paraId="33509DBF" w14:textId="77777777" w:rsidR="00A90B4E" w:rsidRPr="00A90B4E" w:rsidRDefault="00A90B4E" w:rsidP="00A90B4E">
      <w:pPr>
        <w:spacing w:line="276" w:lineRule="auto"/>
        <w:rPr>
          <w:rFonts w:ascii="Calibri" w:hAnsi="Calibri"/>
        </w:rPr>
      </w:pPr>
    </w:p>
    <w:p w14:paraId="36C07171" w14:textId="77777777" w:rsidR="00A90B4E" w:rsidRPr="00A90B4E" w:rsidRDefault="00A90B4E" w:rsidP="00A90B4E">
      <w:pPr>
        <w:spacing w:line="276" w:lineRule="auto"/>
        <w:rPr>
          <w:rFonts w:ascii="Calibri" w:hAnsi="Calibri"/>
        </w:rPr>
      </w:pPr>
      <w:r w:rsidRPr="00A90B4E">
        <w:rPr>
          <w:rFonts w:ascii="Calibri" w:hAnsi="Calibri"/>
        </w:rPr>
        <w:t xml:space="preserve">That should bring great confidence and enthusiasm into our lives. Because to supply something means to make it full. If you're fully supplied, then you're stocked. You've got everything that you need. God has a big warehouse in heaven. God has everything that you need in store. It's awesome. </w:t>
      </w:r>
    </w:p>
    <w:p w14:paraId="0FCCD9B7" w14:textId="77777777" w:rsidR="00A90B4E" w:rsidRPr="00A90B4E" w:rsidRDefault="00A90B4E" w:rsidP="00A90B4E">
      <w:pPr>
        <w:spacing w:line="276" w:lineRule="auto"/>
        <w:rPr>
          <w:rFonts w:ascii="Calibri" w:hAnsi="Calibri"/>
        </w:rPr>
      </w:pPr>
    </w:p>
    <w:p w14:paraId="40C8F6E8" w14:textId="77777777" w:rsidR="00A90B4E" w:rsidRPr="00A90B4E" w:rsidRDefault="00A90B4E" w:rsidP="00A90B4E">
      <w:pPr>
        <w:spacing w:line="276" w:lineRule="auto"/>
        <w:rPr>
          <w:rFonts w:ascii="Calibri" w:hAnsi="Calibri"/>
        </w:rPr>
      </w:pPr>
      <w:r w:rsidRPr="00A90B4E">
        <w:rPr>
          <w:rFonts w:ascii="Calibri" w:hAnsi="Calibri"/>
        </w:rPr>
        <w:t xml:space="preserve">It was recently announced that Jeff Bezos, the founder and the CFO of Amazon, is the richest man in the world. They say he's worth over $150 billion. He's the first known person to accumulate a fortune of over $100 billion. But he blew past that. He's at 150 now. How about that? </w:t>
      </w:r>
    </w:p>
    <w:p w14:paraId="78B4E94F" w14:textId="77777777" w:rsidR="00A90B4E" w:rsidRPr="00A90B4E" w:rsidRDefault="00A90B4E" w:rsidP="00A90B4E">
      <w:pPr>
        <w:spacing w:line="276" w:lineRule="auto"/>
        <w:rPr>
          <w:rFonts w:ascii="Calibri" w:hAnsi="Calibri"/>
        </w:rPr>
      </w:pPr>
    </w:p>
    <w:p w14:paraId="4F678365" w14:textId="1582FC74" w:rsidR="00A90B4E" w:rsidRPr="00A90B4E" w:rsidRDefault="00A90B4E" w:rsidP="00A90B4E">
      <w:pPr>
        <w:spacing w:line="276" w:lineRule="auto"/>
        <w:rPr>
          <w:rFonts w:ascii="Calibri" w:hAnsi="Calibri"/>
        </w:rPr>
      </w:pPr>
      <w:r w:rsidRPr="00A90B4E">
        <w:rPr>
          <w:rFonts w:ascii="Calibri" w:hAnsi="Calibri"/>
        </w:rPr>
        <w:t>What does somebody do with $150 billion? He buys real estate and he also invest</w:t>
      </w:r>
      <w:r w:rsidR="003B64A3">
        <w:rPr>
          <w:rFonts w:ascii="Calibri" w:hAnsi="Calibri"/>
        </w:rPr>
        <w:t>s</w:t>
      </w:r>
      <w:r w:rsidRPr="00A90B4E">
        <w:rPr>
          <w:rFonts w:ascii="Calibri" w:hAnsi="Calibri"/>
        </w:rPr>
        <w:t xml:space="preserve"> money in his space exploration company called Blue Origin. How would you like to have so much money, you're like, “I'm going to invest in sending people to Saturn.” That's awesome. Wow.</w:t>
      </w:r>
    </w:p>
    <w:p w14:paraId="512891BB" w14:textId="77777777" w:rsidR="00A90B4E" w:rsidRPr="00A90B4E" w:rsidRDefault="00A90B4E" w:rsidP="00A90B4E">
      <w:pPr>
        <w:spacing w:line="276" w:lineRule="auto"/>
        <w:rPr>
          <w:rFonts w:ascii="Calibri" w:hAnsi="Calibri"/>
        </w:rPr>
      </w:pPr>
    </w:p>
    <w:p w14:paraId="1C6B9D2F" w14:textId="77777777" w:rsidR="00A90B4E" w:rsidRPr="00A90B4E" w:rsidRDefault="00A90B4E" w:rsidP="00A90B4E">
      <w:pPr>
        <w:spacing w:line="276" w:lineRule="auto"/>
        <w:rPr>
          <w:rFonts w:ascii="Calibri" w:hAnsi="Calibri"/>
        </w:rPr>
      </w:pPr>
      <w:r w:rsidRPr="00A90B4E">
        <w:rPr>
          <w:rFonts w:ascii="Calibri" w:hAnsi="Calibri"/>
        </w:rPr>
        <w:t>He's got a big supply. If Jeff Bezos handed you a check for a million bucks, you would strut into the bank. You would put on a three-piece suit and have a grin the size of our state walking into that bank to hand in that check. “Yeah. Put that in my account! Come on now!” However, if I handed you a check for a million dollars, I don't know if you would be as confident. I appreciate the love, but it probably would be false confidence.</w:t>
      </w:r>
    </w:p>
    <w:p w14:paraId="6779DD47" w14:textId="77777777" w:rsidR="00A90B4E" w:rsidRPr="00A90B4E" w:rsidRDefault="00A90B4E" w:rsidP="00A90B4E">
      <w:pPr>
        <w:spacing w:line="276" w:lineRule="auto"/>
        <w:rPr>
          <w:rFonts w:ascii="Calibri" w:hAnsi="Calibri"/>
        </w:rPr>
      </w:pPr>
    </w:p>
    <w:p w14:paraId="492AD864" w14:textId="77777777" w:rsidR="00A90B4E" w:rsidRPr="00A90B4E" w:rsidRDefault="00A90B4E" w:rsidP="00A90B4E">
      <w:pPr>
        <w:spacing w:line="276" w:lineRule="auto"/>
        <w:rPr>
          <w:rFonts w:ascii="Calibri" w:hAnsi="Calibri"/>
        </w:rPr>
      </w:pPr>
      <w:r w:rsidRPr="00A90B4E">
        <w:rPr>
          <w:rFonts w:ascii="Calibri" w:hAnsi="Calibri"/>
        </w:rPr>
        <w:t xml:space="preserve">God is fully stocked. God is fully supplied. When God hands you the check, we can be certain that the check can be cashed because it is my God who will supply all of my needs. God has everything. God knows all those things. God wants to meet those needs. </w:t>
      </w:r>
    </w:p>
    <w:p w14:paraId="0BBC47E0" w14:textId="77777777" w:rsidR="00A90B4E" w:rsidRPr="00A90B4E" w:rsidRDefault="00A90B4E" w:rsidP="00A90B4E">
      <w:pPr>
        <w:spacing w:line="276" w:lineRule="auto"/>
        <w:rPr>
          <w:rFonts w:ascii="Calibri" w:hAnsi="Calibri"/>
        </w:rPr>
      </w:pPr>
    </w:p>
    <w:p w14:paraId="2F298813" w14:textId="77777777" w:rsidR="003B64A3" w:rsidRDefault="00A90B4E" w:rsidP="00A90B4E">
      <w:pPr>
        <w:spacing w:line="276" w:lineRule="auto"/>
        <w:rPr>
          <w:rFonts w:ascii="Calibri" w:hAnsi="Calibri"/>
        </w:rPr>
      </w:pPr>
      <w:r w:rsidRPr="00A90B4E">
        <w:rPr>
          <w:rFonts w:ascii="Calibri" w:hAnsi="Calibri"/>
        </w:rPr>
        <w:t xml:space="preserve">God meets needs in so many ways, I'm telling you. God is so creative in meeting needs. I've seen God do this in my life. I've seen God do this in the lives of others. God supplies in so many different ways. Sometimes it's through new jobs. Sometimes it's through raises. Sometimes it's through unexpected opportunities to make extra money. Sometimes it's gifts that people give to us. Sometimes it's the wisdom to manage what we already have better. Sometimes God's already blessed us with a lot and we're not handling our stuff in the best way that we should. </w:t>
      </w:r>
    </w:p>
    <w:p w14:paraId="6BC8AE27" w14:textId="77777777" w:rsidR="003B64A3" w:rsidRDefault="003B64A3" w:rsidP="00A90B4E">
      <w:pPr>
        <w:spacing w:line="276" w:lineRule="auto"/>
        <w:rPr>
          <w:rFonts w:ascii="Calibri" w:hAnsi="Calibri"/>
        </w:rPr>
      </w:pPr>
    </w:p>
    <w:p w14:paraId="511E2428" w14:textId="17905BF4" w:rsidR="00A90B4E" w:rsidRPr="00A90B4E" w:rsidRDefault="003B64A3" w:rsidP="00A90B4E">
      <w:pPr>
        <w:spacing w:line="276" w:lineRule="auto"/>
        <w:rPr>
          <w:rFonts w:ascii="Calibri" w:hAnsi="Calibri"/>
        </w:rPr>
      </w:pPr>
      <w:r>
        <w:rPr>
          <w:rFonts w:ascii="Calibri" w:hAnsi="Calibri"/>
        </w:rPr>
        <w:t>“</w:t>
      </w:r>
      <w:r w:rsidR="00A90B4E" w:rsidRPr="00A90B4E">
        <w:rPr>
          <w:rFonts w:ascii="Calibri" w:hAnsi="Calibri"/>
        </w:rPr>
        <w:t xml:space="preserve">My God will supply all of </w:t>
      </w:r>
      <w:r>
        <w:rPr>
          <w:rFonts w:ascii="Calibri" w:hAnsi="Calibri"/>
        </w:rPr>
        <w:t>your</w:t>
      </w:r>
      <w:r w:rsidR="00A90B4E" w:rsidRPr="00A90B4E">
        <w:rPr>
          <w:rFonts w:ascii="Calibri" w:hAnsi="Calibri"/>
        </w:rPr>
        <w:t xml:space="preserve"> needs</w:t>
      </w:r>
      <w:r>
        <w:rPr>
          <w:rFonts w:ascii="Calibri" w:hAnsi="Calibri"/>
        </w:rPr>
        <w:t>” (Philippians 4:19).</w:t>
      </w:r>
    </w:p>
    <w:p w14:paraId="0C5DECD3" w14:textId="77777777" w:rsidR="00A90B4E" w:rsidRPr="00A90B4E" w:rsidRDefault="00A90B4E" w:rsidP="00A90B4E">
      <w:pPr>
        <w:spacing w:line="276" w:lineRule="auto"/>
        <w:rPr>
          <w:rFonts w:ascii="Calibri" w:hAnsi="Calibri"/>
        </w:rPr>
      </w:pPr>
    </w:p>
    <w:p w14:paraId="0A530969" w14:textId="1FBAE511" w:rsidR="00A90B4E" w:rsidRPr="00A90B4E" w:rsidRDefault="00A90B4E" w:rsidP="00A90B4E">
      <w:pPr>
        <w:spacing w:line="276" w:lineRule="auto"/>
        <w:rPr>
          <w:rFonts w:ascii="Calibri" w:hAnsi="Calibri"/>
        </w:rPr>
      </w:pPr>
      <w:r w:rsidRPr="00A90B4E">
        <w:rPr>
          <w:rFonts w:ascii="Calibri" w:hAnsi="Calibri"/>
        </w:rPr>
        <w:lastRenderedPageBreak/>
        <w:t xml:space="preserve">God's supply comes in a lot of different ways. It never comes at the time that I expect it. It's usually later. I don't know about you. I've seen God do some quick things. But in my life, it </w:t>
      </w:r>
      <w:r w:rsidR="00EA1354">
        <w:rPr>
          <w:rFonts w:ascii="Calibri" w:hAnsi="Calibri"/>
        </w:rPr>
        <w:t xml:space="preserve">feels like God acts slowly. </w:t>
      </w:r>
      <w:r w:rsidRPr="00A90B4E">
        <w:rPr>
          <w:rFonts w:ascii="Calibri" w:hAnsi="Calibri"/>
        </w:rPr>
        <w:t>The Bible doesn't always promise the timing of everything</w:t>
      </w:r>
      <w:r w:rsidR="003B64A3">
        <w:rPr>
          <w:rFonts w:ascii="Calibri" w:hAnsi="Calibri"/>
        </w:rPr>
        <w:t>, b</w:t>
      </w:r>
      <w:r w:rsidRPr="00A90B4E">
        <w:rPr>
          <w:rFonts w:ascii="Calibri" w:hAnsi="Calibri"/>
        </w:rPr>
        <w:t>ut the Scripture says God is faithful</w:t>
      </w:r>
      <w:r w:rsidR="00EA1354">
        <w:rPr>
          <w:rFonts w:ascii="Calibri" w:hAnsi="Calibri"/>
        </w:rPr>
        <w:t xml:space="preserve"> and his timing is impeccable. </w:t>
      </w:r>
    </w:p>
    <w:p w14:paraId="2E9CC1CF" w14:textId="77777777" w:rsidR="00A90B4E" w:rsidRPr="00A90B4E" w:rsidRDefault="00A90B4E" w:rsidP="00A90B4E">
      <w:pPr>
        <w:spacing w:line="276" w:lineRule="auto"/>
        <w:rPr>
          <w:rFonts w:ascii="Calibri" w:hAnsi="Calibri"/>
        </w:rPr>
      </w:pPr>
    </w:p>
    <w:p w14:paraId="4EC3F2AC" w14:textId="2A905C3E" w:rsidR="00A90B4E" w:rsidRPr="00A90B4E" w:rsidRDefault="00A90B4E" w:rsidP="00A90B4E">
      <w:pPr>
        <w:spacing w:line="276" w:lineRule="auto"/>
        <w:rPr>
          <w:rFonts w:ascii="Calibri" w:hAnsi="Calibri"/>
        </w:rPr>
      </w:pPr>
      <w:r w:rsidRPr="00A90B4E">
        <w:rPr>
          <w:rFonts w:ascii="Calibri" w:hAnsi="Calibri"/>
        </w:rPr>
        <w:t>If you go back to 1 Kings, the prophet Elijah is sitting down at the brook and all of a sudden he has the ravens bringing him those biblical burgers. It says</w:t>
      </w:r>
      <w:r w:rsidR="003B64A3">
        <w:rPr>
          <w:rFonts w:ascii="Calibri" w:hAnsi="Calibri"/>
        </w:rPr>
        <w:t xml:space="preserve"> that</w:t>
      </w:r>
      <w:r w:rsidRPr="00A90B4E">
        <w:rPr>
          <w:rFonts w:ascii="Calibri" w:hAnsi="Calibri"/>
        </w:rPr>
        <w:t xml:space="preserve"> morning and evening he was receiving the meat and the bread. I wonder if he asked for a little ketchup on the side too. Then shortly after that provision, God tells him to go to a really unlikely place, to a widow who has enough grain and enough oil to make one final meal. She and her son are going to eat it and then die. That’s one of the saddest verses in the Old Testament. Elijah shows up and he says, “Share it with me.” The woman does, and what happens? The oil and the grain begin to multiply, and they have provision. God is amazing.</w:t>
      </w:r>
    </w:p>
    <w:p w14:paraId="4E418D78" w14:textId="77777777" w:rsidR="00A90B4E" w:rsidRPr="00A90B4E" w:rsidRDefault="00A90B4E" w:rsidP="00A90B4E">
      <w:pPr>
        <w:spacing w:line="276" w:lineRule="auto"/>
        <w:rPr>
          <w:rFonts w:ascii="Calibri" w:hAnsi="Calibri"/>
        </w:rPr>
      </w:pPr>
    </w:p>
    <w:p w14:paraId="43DD1E65" w14:textId="77777777" w:rsidR="00A90B4E" w:rsidRPr="00A90B4E" w:rsidRDefault="00A90B4E" w:rsidP="00A90B4E">
      <w:pPr>
        <w:spacing w:line="276" w:lineRule="auto"/>
        <w:rPr>
          <w:rFonts w:ascii="Calibri" w:hAnsi="Calibri"/>
        </w:rPr>
      </w:pPr>
      <w:r w:rsidRPr="00A90B4E">
        <w:rPr>
          <w:rFonts w:ascii="Calibri" w:hAnsi="Calibri"/>
        </w:rPr>
        <w:t xml:space="preserve">That God who could provide for that widow and for the prophet can provide for you. He has a lot of methods and a lot of means. He will meet our needs. </w:t>
      </w:r>
    </w:p>
    <w:p w14:paraId="14E3CE74" w14:textId="77777777" w:rsidR="00A90B4E" w:rsidRPr="00A90B4E" w:rsidRDefault="00A90B4E" w:rsidP="00A90B4E">
      <w:pPr>
        <w:spacing w:line="276" w:lineRule="auto"/>
        <w:rPr>
          <w:rFonts w:ascii="Calibri" w:hAnsi="Calibri"/>
        </w:rPr>
      </w:pPr>
    </w:p>
    <w:p w14:paraId="0273EFBE" w14:textId="77777777" w:rsidR="00A90B4E" w:rsidRPr="00A90B4E" w:rsidRDefault="00A90B4E" w:rsidP="00A90B4E">
      <w:pPr>
        <w:spacing w:line="276" w:lineRule="auto"/>
        <w:rPr>
          <w:rFonts w:ascii="Calibri" w:hAnsi="Calibri"/>
        </w:rPr>
      </w:pPr>
      <w:r w:rsidRPr="00A90B4E">
        <w:rPr>
          <w:rFonts w:ascii="Calibri" w:hAnsi="Calibri"/>
        </w:rPr>
        <w:t xml:space="preserve">The Bible never says God will meet all of our wants. We’ve got a lot of wants. How many of you have some things you would love to have? You're like, “Oh, Lord, please let me drive that car.” God never promised to meet every single want that we have. It's not bad to want things, as long as those things don't control us. But God has promised to meet our needs. </w:t>
      </w:r>
    </w:p>
    <w:p w14:paraId="34C0F6F5" w14:textId="77777777" w:rsidR="00A90B4E" w:rsidRPr="00A90B4E" w:rsidRDefault="00A90B4E" w:rsidP="00A90B4E">
      <w:pPr>
        <w:spacing w:line="276" w:lineRule="auto"/>
        <w:rPr>
          <w:rFonts w:ascii="Calibri" w:hAnsi="Calibri"/>
        </w:rPr>
      </w:pPr>
    </w:p>
    <w:p w14:paraId="69CEF1EA" w14:textId="7940AFFE" w:rsidR="00A90B4E" w:rsidRPr="00A90B4E" w:rsidRDefault="00A90B4E" w:rsidP="00A90B4E">
      <w:pPr>
        <w:spacing w:line="276" w:lineRule="auto"/>
        <w:rPr>
          <w:rFonts w:ascii="Calibri" w:hAnsi="Calibri"/>
        </w:rPr>
      </w:pPr>
      <w:r w:rsidRPr="00A90B4E">
        <w:rPr>
          <w:rFonts w:ascii="Calibri" w:hAnsi="Calibri"/>
        </w:rPr>
        <w:t>Gena and I have had some time</w:t>
      </w:r>
      <w:r w:rsidR="003B64A3">
        <w:rPr>
          <w:rFonts w:ascii="Calibri" w:hAnsi="Calibri"/>
        </w:rPr>
        <w:t>s</w:t>
      </w:r>
      <w:r w:rsidRPr="00A90B4E">
        <w:rPr>
          <w:rFonts w:ascii="Calibri" w:hAnsi="Calibri"/>
        </w:rPr>
        <w:t xml:space="preserve"> in our marriage where we've been on what I call the sandwich budget. The sandwich budget is where we're eating sandwiches all the time. We’ve been on the spaghetti and Kool-Aid budget before. That wasn’t my favorite budget, but God provided. We've also had some times where we've had a little bit more and been able to do more. I liked those times a lot better. But I understand that God's promise is to meet my needs, not just my wants. A lot of times we want the Elway's Steakhouse budget.</w:t>
      </w:r>
    </w:p>
    <w:p w14:paraId="432397D7" w14:textId="77777777" w:rsidR="00A90B4E" w:rsidRPr="00A90B4E" w:rsidRDefault="00A90B4E" w:rsidP="00A90B4E">
      <w:pPr>
        <w:spacing w:line="276" w:lineRule="auto"/>
        <w:rPr>
          <w:rFonts w:ascii="Calibri" w:hAnsi="Calibri"/>
        </w:rPr>
      </w:pPr>
    </w:p>
    <w:p w14:paraId="4784FA48" w14:textId="77777777" w:rsidR="00A90B4E" w:rsidRPr="00A90B4E" w:rsidRDefault="00A90B4E" w:rsidP="00A90B4E">
      <w:pPr>
        <w:spacing w:line="276" w:lineRule="auto"/>
        <w:rPr>
          <w:rFonts w:ascii="Calibri" w:hAnsi="Calibri"/>
        </w:rPr>
      </w:pPr>
      <w:r w:rsidRPr="00A90B4E">
        <w:rPr>
          <w:rFonts w:ascii="Calibri" w:hAnsi="Calibri"/>
        </w:rPr>
        <w:t>God says, “I'll meet those needs.”</w:t>
      </w:r>
    </w:p>
    <w:p w14:paraId="53827A91" w14:textId="77777777" w:rsidR="00A90B4E" w:rsidRPr="00A90B4E" w:rsidRDefault="00A90B4E" w:rsidP="00A90B4E">
      <w:pPr>
        <w:spacing w:line="276" w:lineRule="auto"/>
        <w:rPr>
          <w:rFonts w:ascii="Calibri" w:hAnsi="Calibri"/>
        </w:rPr>
      </w:pPr>
    </w:p>
    <w:p w14:paraId="4FA4E16B" w14:textId="005ED681" w:rsidR="00A90B4E" w:rsidRPr="00A90B4E" w:rsidRDefault="00A90B4E" w:rsidP="00A90B4E">
      <w:pPr>
        <w:spacing w:line="276" w:lineRule="auto"/>
        <w:rPr>
          <w:rFonts w:ascii="Calibri" w:hAnsi="Calibri"/>
        </w:rPr>
      </w:pPr>
      <w:r w:rsidRPr="00A90B4E">
        <w:rPr>
          <w:rFonts w:ascii="Calibri" w:hAnsi="Calibri"/>
        </w:rPr>
        <w:t>You may be driving a Hyundai, you may be driving a Mercedes, you may be riding the bus. God</w:t>
      </w:r>
      <w:r w:rsidR="003B64A3">
        <w:rPr>
          <w:rFonts w:ascii="Calibri" w:hAnsi="Calibri"/>
        </w:rPr>
        <w:t xml:space="preserve"> i</w:t>
      </w:r>
      <w:r w:rsidRPr="00A90B4E">
        <w:rPr>
          <w:rFonts w:ascii="Calibri" w:hAnsi="Calibri"/>
        </w:rPr>
        <w:t>s going to meet your needs, though. There's nothing wrong with a Hyundai</w:t>
      </w:r>
      <w:r w:rsidR="003B64A3">
        <w:rPr>
          <w:rFonts w:ascii="Calibri" w:hAnsi="Calibri"/>
        </w:rPr>
        <w:t>,</w:t>
      </w:r>
      <w:r w:rsidRPr="00A90B4E">
        <w:rPr>
          <w:rFonts w:ascii="Calibri" w:hAnsi="Calibri"/>
        </w:rPr>
        <w:t xml:space="preserve"> if that's what God gives you. Drive that thing. You keep working. Maybe God will give you something else later. But keep driving that Hyundai. That'll be alright.</w:t>
      </w:r>
    </w:p>
    <w:p w14:paraId="0368B06C" w14:textId="77777777" w:rsidR="00A90B4E" w:rsidRPr="00A90B4E" w:rsidRDefault="00A90B4E" w:rsidP="00A90B4E">
      <w:pPr>
        <w:spacing w:line="276" w:lineRule="auto"/>
        <w:rPr>
          <w:rFonts w:ascii="Calibri" w:hAnsi="Calibri"/>
        </w:rPr>
      </w:pPr>
    </w:p>
    <w:p w14:paraId="6244DDF3" w14:textId="77777777" w:rsidR="00A90B4E" w:rsidRPr="00A90B4E" w:rsidRDefault="00A90B4E" w:rsidP="00A90B4E">
      <w:pPr>
        <w:spacing w:line="276" w:lineRule="auto"/>
        <w:rPr>
          <w:rFonts w:ascii="Calibri" w:hAnsi="Calibri"/>
        </w:rPr>
      </w:pPr>
      <w:r w:rsidRPr="00A90B4E">
        <w:rPr>
          <w:rFonts w:ascii="Calibri" w:hAnsi="Calibri"/>
        </w:rPr>
        <w:lastRenderedPageBreak/>
        <w:t>God has to take sometimes the old things out of our lives to put new things in. Sometimes God has to take old jobs out of our life to put new jobs in.</w:t>
      </w:r>
    </w:p>
    <w:p w14:paraId="07038E65" w14:textId="77777777" w:rsidR="00A90B4E" w:rsidRPr="00A90B4E" w:rsidRDefault="00A90B4E" w:rsidP="00A90B4E">
      <w:pPr>
        <w:spacing w:line="276" w:lineRule="auto"/>
        <w:rPr>
          <w:rFonts w:ascii="Calibri" w:hAnsi="Calibri"/>
        </w:rPr>
      </w:pPr>
    </w:p>
    <w:p w14:paraId="2E7A6760" w14:textId="6C004DCC" w:rsidR="00A90B4E" w:rsidRPr="00A90B4E" w:rsidRDefault="00A90B4E" w:rsidP="00A90B4E">
      <w:pPr>
        <w:spacing w:line="276" w:lineRule="auto"/>
        <w:rPr>
          <w:rFonts w:ascii="Calibri" w:hAnsi="Calibri"/>
        </w:rPr>
      </w:pPr>
      <w:r w:rsidRPr="00A90B4E">
        <w:rPr>
          <w:rFonts w:ascii="Calibri" w:hAnsi="Calibri"/>
        </w:rPr>
        <w:t>Right after we had a building campaign at my last church, one of my really good church members called me on a Monday morning. We made pledge commitments on Sunday at church. Monday morning he calls me</w:t>
      </w:r>
      <w:r w:rsidR="003B64A3">
        <w:rPr>
          <w:rFonts w:ascii="Calibri" w:hAnsi="Calibri"/>
        </w:rPr>
        <w:t>.</w:t>
      </w:r>
      <w:r w:rsidRPr="00A90B4E">
        <w:rPr>
          <w:rFonts w:ascii="Calibri" w:hAnsi="Calibri"/>
        </w:rPr>
        <w:t xml:space="preserve"> “Ryan, I just lost my job and I made a big pledge to the building campaign.” I love to raise money for the church because it builds people's faith and it builds people's trust in the Lord. I felt bad. I was like, “Oh, dang. What</w:t>
      </w:r>
      <w:r w:rsidR="003B64A3">
        <w:rPr>
          <w:rFonts w:ascii="Calibri" w:hAnsi="Calibri"/>
        </w:rPr>
        <w:t xml:space="preserve"> i</w:t>
      </w:r>
      <w:r w:rsidRPr="00A90B4E">
        <w:rPr>
          <w:rFonts w:ascii="Calibri" w:hAnsi="Calibri"/>
        </w:rPr>
        <w:t xml:space="preserve">s this guy going to do?” He goes, “God's going to take care of us. I just want you to pray for me.” I was like, “Alright.” </w:t>
      </w:r>
    </w:p>
    <w:p w14:paraId="28DC8792" w14:textId="77777777" w:rsidR="00A90B4E" w:rsidRPr="00A90B4E" w:rsidRDefault="00A90B4E" w:rsidP="00A90B4E">
      <w:pPr>
        <w:spacing w:line="276" w:lineRule="auto"/>
        <w:rPr>
          <w:rFonts w:ascii="Calibri" w:hAnsi="Calibri"/>
        </w:rPr>
      </w:pPr>
    </w:p>
    <w:p w14:paraId="2F49C0A2" w14:textId="62B5707C" w:rsidR="00A90B4E" w:rsidRPr="00A90B4E" w:rsidRDefault="00A90B4E" w:rsidP="00A90B4E">
      <w:pPr>
        <w:spacing w:line="276" w:lineRule="auto"/>
        <w:rPr>
          <w:rFonts w:ascii="Calibri" w:hAnsi="Calibri"/>
        </w:rPr>
      </w:pPr>
      <w:r w:rsidRPr="00A90B4E">
        <w:rPr>
          <w:rFonts w:ascii="Calibri" w:hAnsi="Calibri"/>
        </w:rPr>
        <w:t xml:space="preserve">A couple months later, he said, “Ryan, I got a job. I'm making more money. I liked the job better than the other job that I lost.” Within three years he had finished his pledge commitment. He actually had exceeded the commitment that he made the day before he lost his job. He had given more. He said, “I knew God was going to take care of me.” I was like, “You’re totally pumping me up. Thank you for sharing that with me.” Is that amazing? That's the God that we serve. </w:t>
      </w:r>
    </w:p>
    <w:p w14:paraId="3B6FE377" w14:textId="77777777" w:rsidR="00A90B4E" w:rsidRPr="00A90B4E" w:rsidRDefault="00A90B4E" w:rsidP="00A90B4E">
      <w:pPr>
        <w:spacing w:line="276" w:lineRule="auto"/>
        <w:rPr>
          <w:rFonts w:ascii="Calibri" w:hAnsi="Calibri"/>
        </w:rPr>
      </w:pPr>
    </w:p>
    <w:p w14:paraId="4E761330" w14:textId="77777777" w:rsidR="00A90B4E" w:rsidRPr="00A90B4E" w:rsidRDefault="00A90B4E" w:rsidP="00A90B4E">
      <w:pPr>
        <w:spacing w:line="276" w:lineRule="auto"/>
        <w:rPr>
          <w:rFonts w:ascii="Calibri" w:hAnsi="Calibri"/>
        </w:rPr>
      </w:pPr>
      <w:r w:rsidRPr="00A90B4E">
        <w:rPr>
          <w:rFonts w:ascii="Calibri" w:hAnsi="Calibri"/>
        </w:rPr>
        <w:t xml:space="preserve">God sometimes has to create that room. </w:t>
      </w:r>
    </w:p>
    <w:p w14:paraId="22CAF2CE" w14:textId="77777777" w:rsidR="00A90B4E" w:rsidRPr="00A90B4E" w:rsidRDefault="00A90B4E" w:rsidP="00A90B4E">
      <w:pPr>
        <w:spacing w:line="276" w:lineRule="auto"/>
        <w:rPr>
          <w:rFonts w:ascii="Calibri" w:hAnsi="Calibri"/>
        </w:rPr>
      </w:pPr>
    </w:p>
    <w:p w14:paraId="2D06A068" w14:textId="7EC1F113" w:rsidR="00A90B4E" w:rsidRPr="00A90B4E" w:rsidRDefault="00A90B4E" w:rsidP="00A90B4E">
      <w:pPr>
        <w:spacing w:line="276" w:lineRule="auto"/>
        <w:rPr>
          <w:rFonts w:ascii="Calibri" w:hAnsi="Calibri"/>
        </w:rPr>
      </w:pPr>
      <w:r w:rsidRPr="00A90B4E">
        <w:rPr>
          <w:rFonts w:ascii="Calibri" w:hAnsi="Calibri"/>
        </w:rPr>
        <w:t xml:space="preserve">But the question is, if God meets needs and if God knows my needs, then why am I still struggling? Have you ever asked that question? Why do people struggle sometimes? I think the answer is right here in the preceding verse. </w:t>
      </w:r>
    </w:p>
    <w:p w14:paraId="72448F3E" w14:textId="77777777" w:rsidR="00A90B4E" w:rsidRPr="00A90B4E" w:rsidRDefault="00A90B4E" w:rsidP="00A90B4E">
      <w:pPr>
        <w:spacing w:line="276" w:lineRule="auto"/>
        <w:rPr>
          <w:rFonts w:ascii="Calibri" w:hAnsi="Calibri"/>
        </w:rPr>
      </w:pPr>
    </w:p>
    <w:p w14:paraId="4B383914" w14:textId="77777777" w:rsidR="00A90B4E" w:rsidRPr="00A90B4E" w:rsidRDefault="00A90B4E" w:rsidP="00A90B4E">
      <w:pPr>
        <w:spacing w:line="276" w:lineRule="auto"/>
        <w:rPr>
          <w:rFonts w:ascii="Calibri" w:hAnsi="Calibri"/>
        </w:rPr>
      </w:pPr>
      <w:r w:rsidRPr="00A90B4E">
        <w:rPr>
          <w:rFonts w:ascii="Calibri" w:hAnsi="Calibri"/>
        </w:rPr>
        <w:t>“But I have received everything in full, and I have an abundance. I am fully supplied, having received from Epaphroditus what you provided—a fragrant offering, an acceptable sacrifice, pleasing to God” (Philippians 4:18).</w:t>
      </w:r>
    </w:p>
    <w:p w14:paraId="46F2A256" w14:textId="77777777" w:rsidR="00A90B4E" w:rsidRPr="00A90B4E" w:rsidRDefault="00A90B4E" w:rsidP="00A90B4E">
      <w:pPr>
        <w:spacing w:line="276" w:lineRule="auto"/>
        <w:rPr>
          <w:rFonts w:ascii="Calibri" w:hAnsi="Calibri"/>
        </w:rPr>
      </w:pPr>
    </w:p>
    <w:p w14:paraId="654A908F" w14:textId="77777777" w:rsidR="00A90B4E" w:rsidRPr="00A90B4E" w:rsidRDefault="00A90B4E" w:rsidP="00A90B4E">
      <w:pPr>
        <w:spacing w:line="276" w:lineRule="auto"/>
        <w:rPr>
          <w:rFonts w:ascii="Calibri" w:hAnsi="Calibri"/>
        </w:rPr>
      </w:pPr>
      <w:r w:rsidRPr="00A90B4E">
        <w:rPr>
          <w:rFonts w:ascii="Calibri" w:hAnsi="Calibri"/>
        </w:rPr>
        <w:t xml:space="preserve">Verse 18 is about generosity. It’s about giving. </w:t>
      </w:r>
    </w:p>
    <w:p w14:paraId="7898BD8D" w14:textId="77777777" w:rsidR="00A90B4E" w:rsidRPr="00A90B4E" w:rsidRDefault="00A90B4E" w:rsidP="00A90B4E">
      <w:pPr>
        <w:spacing w:line="276" w:lineRule="auto"/>
        <w:rPr>
          <w:rFonts w:ascii="Calibri" w:hAnsi="Calibri"/>
        </w:rPr>
      </w:pPr>
    </w:p>
    <w:p w14:paraId="16ACB0E1" w14:textId="77777777" w:rsidR="00A90B4E" w:rsidRPr="00A90B4E" w:rsidRDefault="00A90B4E" w:rsidP="00A90B4E">
      <w:pPr>
        <w:spacing w:line="276" w:lineRule="auto"/>
        <w:rPr>
          <w:rFonts w:ascii="Calibri" w:hAnsi="Calibri"/>
        </w:rPr>
      </w:pPr>
      <w:r w:rsidRPr="00A90B4E">
        <w:rPr>
          <w:rFonts w:ascii="Calibri" w:hAnsi="Calibri"/>
        </w:rPr>
        <w:t xml:space="preserve">There’s a premise that comes before the promise. If you just read verse 19 and you don't read verse 18 before it, you don't understand what's going on. The premise before the promise is that God blesses generous people. When people are generous, when people are faithful, when people bring tithes and offerings, when people give, God says, “I will bless that person.” </w:t>
      </w:r>
    </w:p>
    <w:p w14:paraId="7A0A5584" w14:textId="77777777" w:rsidR="00A90B4E" w:rsidRPr="00A90B4E" w:rsidRDefault="00A90B4E" w:rsidP="00A90B4E">
      <w:pPr>
        <w:spacing w:line="276" w:lineRule="auto"/>
        <w:rPr>
          <w:rFonts w:ascii="Calibri" w:hAnsi="Calibri"/>
        </w:rPr>
      </w:pPr>
    </w:p>
    <w:p w14:paraId="797FA87A" w14:textId="77777777" w:rsidR="00A90B4E" w:rsidRPr="00A90B4E" w:rsidRDefault="00A90B4E" w:rsidP="00A90B4E">
      <w:pPr>
        <w:spacing w:line="276" w:lineRule="auto"/>
        <w:rPr>
          <w:rFonts w:ascii="Calibri" w:hAnsi="Calibri"/>
          <w:b/>
          <w:bCs/>
        </w:rPr>
      </w:pPr>
      <w:r w:rsidRPr="00A90B4E">
        <w:rPr>
          <w:rFonts w:ascii="Calibri" w:hAnsi="Calibri"/>
          <w:b/>
          <w:bCs/>
        </w:rPr>
        <w:t>3. God is involved in my needs</w:t>
      </w:r>
    </w:p>
    <w:p w14:paraId="316F5685" w14:textId="77777777" w:rsidR="00A90B4E" w:rsidRPr="00A90B4E" w:rsidRDefault="00A90B4E" w:rsidP="00A90B4E">
      <w:pPr>
        <w:spacing w:line="276" w:lineRule="auto"/>
        <w:rPr>
          <w:rFonts w:ascii="Calibri" w:hAnsi="Calibri"/>
        </w:rPr>
      </w:pPr>
    </w:p>
    <w:p w14:paraId="1756EC15" w14:textId="77777777" w:rsidR="00A90B4E" w:rsidRPr="00A90B4E" w:rsidRDefault="00A90B4E" w:rsidP="00A90B4E">
      <w:pPr>
        <w:spacing w:line="276" w:lineRule="auto"/>
        <w:rPr>
          <w:rFonts w:ascii="Calibri" w:hAnsi="Calibri"/>
        </w:rPr>
      </w:pPr>
      <w:r w:rsidRPr="00A90B4E">
        <w:rPr>
          <w:rFonts w:ascii="Calibri" w:hAnsi="Calibri"/>
        </w:rPr>
        <w:lastRenderedPageBreak/>
        <w:t>The Bible doesn't say that God will supply all of our needs if I'm a Christian. The Bible doesn't say that God will supply all my needs if I'm sincere, if I'm nice, if I'm smart, if I'm good looking. The Bible says the person that is generous (verse 18) is the person that God will take care of. If you want God to take care of you, you have to practice taking care of God. You have to practice generosity. This is the context of this whole passage right here. If you just pull verse 19 out, you miss the whole thing that's going on Philippians 4:18 before that.</w:t>
      </w:r>
    </w:p>
    <w:p w14:paraId="7CABAB35" w14:textId="77777777" w:rsidR="00A90B4E" w:rsidRPr="00A90B4E" w:rsidRDefault="00A90B4E" w:rsidP="00A90B4E">
      <w:pPr>
        <w:spacing w:line="276" w:lineRule="auto"/>
        <w:rPr>
          <w:rFonts w:ascii="Calibri" w:hAnsi="Calibri"/>
        </w:rPr>
      </w:pPr>
    </w:p>
    <w:p w14:paraId="60D3F854" w14:textId="77777777" w:rsidR="00A90B4E" w:rsidRPr="00A90B4E" w:rsidRDefault="00A90B4E" w:rsidP="00A90B4E">
      <w:pPr>
        <w:spacing w:line="276" w:lineRule="auto"/>
        <w:rPr>
          <w:rFonts w:ascii="Calibri" w:hAnsi="Calibri"/>
        </w:rPr>
      </w:pPr>
      <w:r w:rsidRPr="00A90B4E">
        <w:rPr>
          <w:rFonts w:ascii="Calibri" w:hAnsi="Calibri"/>
        </w:rPr>
        <w:t>“And my God will supply all of your needs” (Philippians 4:19).</w:t>
      </w:r>
    </w:p>
    <w:p w14:paraId="3EEA93E5" w14:textId="77777777" w:rsidR="00A90B4E" w:rsidRPr="00A90B4E" w:rsidRDefault="00A90B4E" w:rsidP="00A90B4E">
      <w:pPr>
        <w:spacing w:line="276" w:lineRule="auto"/>
        <w:rPr>
          <w:rFonts w:ascii="Calibri" w:hAnsi="Calibri"/>
        </w:rPr>
      </w:pPr>
    </w:p>
    <w:p w14:paraId="483888D0" w14:textId="77777777" w:rsidR="00A90B4E" w:rsidRPr="00A90B4E" w:rsidRDefault="00A90B4E" w:rsidP="00A90B4E">
      <w:pPr>
        <w:spacing w:line="276" w:lineRule="auto"/>
        <w:rPr>
          <w:rFonts w:ascii="Calibri" w:hAnsi="Calibri"/>
        </w:rPr>
      </w:pPr>
      <w:r w:rsidRPr="00A90B4E">
        <w:rPr>
          <w:rFonts w:ascii="Calibri" w:hAnsi="Calibri"/>
        </w:rPr>
        <w:t xml:space="preserve">He uses the word “and.” The last time I checked, the word “and” is a conjunction. Do you know what a conjunction is? Conjunction junction, what's your function? Where are my teachers? A conjunction connects one phrase to another phrase. The word “and” is connecting verse 18 and the preceding verses to verse 19. </w:t>
      </w:r>
    </w:p>
    <w:p w14:paraId="3BE57E7C" w14:textId="77777777" w:rsidR="00A90B4E" w:rsidRPr="00A90B4E" w:rsidRDefault="00A90B4E" w:rsidP="00A90B4E">
      <w:pPr>
        <w:spacing w:line="276" w:lineRule="auto"/>
        <w:rPr>
          <w:rFonts w:ascii="Calibri" w:hAnsi="Calibri"/>
        </w:rPr>
      </w:pPr>
    </w:p>
    <w:p w14:paraId="6E323C9A" w14:textId="77777777" w:rsidR="00A90B4E" w:rsidRPr="00A90B4E" w:rsidRDefault="00A90B4E" w:rsidP="00A90B4E">
      <w:pPr>
        <w:spacing w:line="276" w:lineRule="auto"/>
        <w:rPr>
          <w:rFonts w:ascii="Calibri" w:hAnsi="Calibri"/>
        </w:rPr>
      </w:pPr>
      <w:r w:rsidRPr="00A90B4E">
        <w:rPr>
          <w:rFonts w:ascii="Calibri" w:hAnsi="Calibri"/>
        </w:rPr>
        <w:t xml:space="preserve">If we want to claim the promise of verse 19, we have to walk in the generosity of verse 18. </w:t>
      </w:r>
    </w:p>
    <w:p w14:paraId="184BCCD2" w14:textId="77777777" w:rsidR="00A90B4E" w:rsidRPr="00A90B4E" w:rsidRDefault="00A90B4E" w:rsidP="00A90B4E">
      <w:pPr>
        <w:spacing w:line="276" w:lineRule="auto"/>
        <w:rPr>
          <w:rFonts w:ascii="Calibri" w:hAnsi="Calibri"/>
        </w:rPr>
      </w:pPr>
    </w:p>
    <w:p w14:paraId="2EFD44EB" w14:textId="77777777" w:rsidR="00A90B4E" w:rsidRPr="00A90B4E" w:rsidRDefault="00A90B4E" w:rsidP="00A90B4E">
      <w:pPr>
        <w:spacing w:line="276" w:lineRule="auto"/>
        <w:rPr>
          <w:rFonts w:ascii="Calibri" w:hAnsi="Calibri"/>
        </w:rPr>
      </w:pPr>
      <w:r w:rsidRPr="00A90B4E">
        <w:rPr>
          <w:rFonts w:ascii="Calibri" w:hAnsi="Calibri"/>
        </w:rPr>
        <w:t>A lot of people want to have the blessings of God like the Philippian church, but they don't want to provide the generosity to get there.</w:t>
      </w:r>
    </w:p>
    <w:p w14:paraId="4549C0CA" w14:textId="77777777" w:rsidR="00A90B4E" w:rsidRPr="00A90B4E" w:rsidRDefault="00A90B4E" w:rsidP="00A90B4E">
      <w:pPr>
        <w:spacing w:line="276" w:lineRule="auto"/>
        <w:rPr>
          <w:rFonts w:ascii="Calibri" w:hAnsi="Calibri"/>
        </w:rPr>
      </w:pPr>
    </w:p>
    <w:p w14:paraId="0D54B96C" w14:textId="3933BE8B" w:rsidR="003C51A4" w:rsidRDefault="00A90B4E" w:rsidP="00A90B4E">
      <w:pPr>
        <w:spacing w:line="276" w:lineRule="auto"/>
        <w:rPr>
          <w:rFonts w:ascii="Calibri" w:hAnsi="Calibri"/>
        </w:rPr>
      </w:pPr>
      <w:r w:rsidRPr="00A90B4E">
        <w:rPr>
          <w:rFonts w:ascii="Calibri" w:hAnsi="Calibri"/>
        </w:rPr>
        <w:t>This is what the apostle is saying</w:t>
      </w:r>
      <w:r w:rsidR="003C51A4">
        <w:rPr>
          <w:rFonts w:ascii="Calibri" w:hAnsi="Calibri"/>
        </w:rPr>
        <w:t>:</w:t>
      </w:r>
      <w:r w:rsidRPr="00A90B4E">
        <w:rPr>
          <w:rFonts w:ascii="Calibri" w:hAnsi="Calibri"/>
        </w:rPr>
        <w:t xml:space="preserve"> “My God will supply all your needs”</w:t>
      </w:r>
      <w:r w:rsidR="003C51A4">
        <w:rPr>
          <w:rFonts w:ascii="Calibri" w:hAnsi="Calibri"/>
        </w:rPr>
        <w:t xml:space="preserve"> (Philippians 4:19).</w:t>
      </w:r>
      <w:r w:rsidRPr="00A90B4E">
        <w:rPr>
          <w:rFonts w:ascii="Calibri" w:hAnsi="Calibri"/>
        </w:rPr>
        <w:t xml:space="preserve"> </w:t>
      </w:r>
    </w:p>
    <w:p w14:paraId="4ADEE0AF" w14:textId="77777777" w:rsidR="003C51A4" w:rsidRDefault="003C51A4" w:rsidP="00A90B4E">
      <w:pPr>
        <w:spacing w:line="276" w:lineRule="auto"/>
        <w:rPr>
          <w:rFonts w:ascii="Calibri" w:hAnsi="Calibri"/>
        </w:rPr>
      </w:pPr>
    </w:p>
    <w:p w14:paraId="239BC9B2" w14:textId="065A2234" w:rsidR="00A90B4E" w:rsidRPr="00A90B4E" w:rsidRDefault="00A90B4E" w:rsidP="00A90B4E">
      <w:pPr>
        <w:spacing w:line="276" w:lineRule="auto"/>
        <w:rPr>
          <w:rFonts w:ascii="Calibri" w:hAnsi="Calibri"/>
        </w:rPr>
      </w:pPr>
      <w:r w:rsidRPr="00A90B4E">
        <w:rPr>
          <w:rFonts w:ascii="Calibri" w:hAnsi="Calibri"/>
        </w:rPr>
        <w:t>Before that:</w:t>
      </w:r>
      <w:r w:rsidR="003C51A4">
        <w:rPr>
          <w:rFonts w:ascii="Calibri" w:hAnsi="Calibri"/>
        </w:rPr>
        <w:t xml:space="preserve"> </w:t>
      </w:r>
      <w:r w:rsidRPr="00A90B4E">
        <w:rPr>
          <w:rFonts w:ascii="Calibri" w:hAnsi="Calibri"/>
        </w:rPr>
        <w:t>“But I have received everything in full, and I have an abundance. I am fully supplied, having received from Epaphroditus what you provided—a fragrant offering, an acceptable sacrifice, pleasing to God” (Philippians 4:18).</w:t>
      </w:r>
    </w:p>
    <w:p w14:paraId="2A956717" w14:textId="77777777" w:rsidR="00A90B4E" w:rsidRPr="00A90B4E" w:rsidRDefault="00A90B4E" w:rsidP="00A90B4E">
      <w:pPr>
        <w:spacing w:line="276" w:lineRule="auto"/>
        <w:rPr>
          <w:rFonts w:ascii="Calibri" w:hAnsi="Calibri"/>
        </w:rPr>
      </w:pPr>
    </w:p>
    <w:p w14:paraId="40A0A463" w14:textId="26CA4EA5" w:rsidR="00A90B4E" w:rsidRPr="00A90B4E" w:rsidRDefault="00A90B4E" w:rsidP="00A90B4E">
      <w:pPr>
        <w:spacing w:line="276" w:lineRule="auto"/>
        <w:rPr>
          <w:rFonts w:ascii="Calibri" w:hAnsi="Calibri"/>
        </w:rPr>
      </w:pPr>
      <w:r w:rsidRPr="00A90B4E">
        <w:rPr>
          <w:rFonts w:ascii="Calibri" w:hAnsi="Calibri"/>
        </w:rPr>
        <w:t xml:space="preserve">Paul didn't say this to the churches that didn't give to him. I don't think he wished them ill will. </w:t>
      </w:r>
      <w:r w:rsidR="003C51A4">
        <w:rPr>
          <w:rFonts w:ascii="Calibri" w:hAnsi="Calibri"/>
        </w:rPr>
        <w:t>He</w:t>
      </w:r>
      <w:r w:rsidRPr="00A90B4E">
        <w:rPr>
          <w:rFonts w:ascii="Calibri" w:hAnsi="Calibri"/>
        </w:rPr>
        <w:t xml:space="preserve"> just was saying this to the people who practice generosity. When you're generous to God, when you're generous to others, God will bless you. This is echoed all the way through the Scripture. </w:t>
      </w:r>
    </w:p>
    <w:p w14:paraId="6DCF4B4B" w14:textId="77777777" w:rsidR="00A90B4E" w:rsidRPr="00A90B4E" w:rsidRDefault="00A90B4E" w:rsidP="00A90B4E">
      <w:pPr>
        <w:spacing w:line="276" w:lineRule="auto"/>
        <w:rPr>
          <w:rFonts w:ascii="Calibri" w:hAnsi="Calibri"/>
        </w:rPr>
      </w:pPr>
    </w:p>
    <w:p w14:paraId="0653C0CB" w14:textId="77777777" w:rsidR="00B8450E" w:rsidRDefault="00A90B4E" w:rsidP="00A90B4E">
      <w:pPr>
        <w:spacing w:line="276" w:lineRule="auto"/>
        <w:rPr>
          <w:rFonts w:ascii="Calibri" w:hAnsi="Calibri"/>
        </w:rPr>
      </w:pPr>
      <w:r w:rsidRPr="00A90B4E">
        <w:rPr>
          <w:rFonts w:ascii="Calibri" w:hAnsi="Calibri"/>
        </w:rPr>
        <w:t>A few months ago, we had a couple of hail storms</w:t>
      </w:r>
      <w:r w:rsidR="00B8450E">
        <w:rPr>
          <w:rFonts w:ascii="Calibri" w:hAnsi="Calibri"/>
        </w:rPr>
        <w:t>.</w:t>
      </w:r>
      <w:r w:rsidRPr="00A90B4E">
        <w:rPr>
          <w:rFonts w:ascii="Calibri" w:hAnsi="Calibri"/>
        </w:rPr>
        <w:t xml:space="preserve"> I was like, “We have this covered. I’ve got this awesome deductible on my house.</w:t>
      </w:r>
      <w:r w:rsidR="00B8450E">
        <w:rPr>
          <w:rFonts w:ascii="Calibri" w:hAnsi="Calibri"/>
        </w:rPr>
        <w:t xml:space="preserve">” </w:t>
      </w:r>
      <w:r w:rsidRPr="00A90B4E">
        <w:rPr>
          <w:rFonts w:ascii="Calibri" w:hAnsi="Calibri"/>
        </w:rPr>
        <w:t xml:space="preserve">I called the insurance people and they said, “Ryan, your deductible is blah, blah, blah,” and it was more than twice what I thought it was. I was like, “I don't think that's right.” </w:t>
      </w:r>
    </w:p>
    <w:p w14:paraId="6FA15F6F" w14:textId="77777777" w:rsidR="00B8450E" w:rsidRDefault="00B8450E" w:rsidP="00A90B4E">
      <w:pPr>
        <w:spacing w:line="276" w:lineRule="auto"/>
        <w:rPr>
          <w:rFonts w:ascii="Calibri" w:hAnsi="Calibri"/>
        </w:rPr>
      </w:pPr>
    </w:p>
    <w:p w14:paraId="44887A93" w14:textId="5617F1BA" w:rsidR="00A90B4E" w:rsidRPr="00A90B4E" w:rsidRDefault="00A90B4E" w:rsidP="00A90B4E">
      <w:pPr>
        <w:spacing w:line="276" w:lineRule="auto"/>
        <w:rPr>
          <w:rFonts w:ascii="Calibri" w:hAnsi="Calibri"/>
        </w:rPr>
      </w:pPr>
      <w:r w:rsidRPr="00A90B4E">
        <w:rPr>
          <w:rFonts w:ascii="Calibri" w:hAnsi="Calibri"/>
        </w:rPr>
        <w:t>I went and pulled the paperwork. The month before the storm (I'm not kidding), they had sent me this 14-page document. In the middle of the 8</w:t>
      </w:r>
      <w:r w:rsidRPr="00A90B4E">
        <w:rPr>
          <w:rFonts w:ascii="Calibri" w:hAnsi="Calibri"/>
          <w:vertAlign w:val="superscript"/>
        </w:rPr>
        <w:t>th</w:t>
      </w:r>
      <w:r w:rsidRPr="00A90B4E">
        <w:rPr>
          <w:rFonts w:ascii="Calibri" w:hAnsi="Calibri"/>
        </w:rPr>
        <w:t xml:space="preserve"> page (in like 6-point font), they said they </w:t>
      </w:r>
      <w:r w:rsidRPr="00A90B4E">
        <w:rPr>
          <w:rFonts w:ascii="Calibri" w:hAnsi="Calibri"/>
        </w:rPr>
        <w:lastRenderedPageBreak/>
        <w:t>were raising my deductible. Now I read the first page, which said</w:t>
      </w:r>
      <w:r w:rsidR="00B8450E">
        <w:rPr>
          <w:rFonts w:ascii="Calibri" w:hAnsi="Calibri"/>
        </w:rPr>
        <w:t>, “W</w:t>
      </w:r>
      <w:r w:rsidRPr="00A90B4E">
        <w:rPr>
          <w:rFonts w:ascii="Calibri" w:hAnsi="Calibri"/>
        </w:rPr>
        <w:t>e're not raising your premiums this year.</w:t>
      </w:r>
      <w:r w:rsidR="00B8450E">
        <w:rPr>
          <w:rFonts w:ascii="Calibri" w:hAnsi="Calibri"/>
        </w:rPr>
        <w:t>”</w:t>
      </w:r>
      <w:r w:rsidRPr="00A90B4E">
        <w:rPr>
          <w:rFonts w:ascii="Calibri" w:hAnsi="Calibri"/>
        </w:rPr>
        <w:t xml:space="preserve"> I was like, “Hallelujah, amen,” and I didn't read the rest of it. I thought we</w:t>
      </w:r>
      <w:r w:rsidR="00B8450E">
        <w:rPr>
          <w:rFonts w:ascii="Calibri" w:hAnsi="Calibri"/>
        </w:rPr>
        <w:t xml:space="preserve"> we</w:t>
      </w:r>
      <w:r w:rsidRPr="00A90B4E">
        <w:rPr>
          <w:rFonts w:ascii="Calibri" w:hAnsi="Calibri"/>
        </w:rPr>
        <w:t xml:space="preserve">re all good. Who does that? I didn't read the fine print. I didn't read the whole thing. I had no argument. I wanted to argue with them and I couldn't. They were like, “We sent you the letter on blah, blah, blah,” and we pulled it out of the file and sure enough it said that on that page. It was hard to read. I don't know if anybody in the right mind would have read the whole document of 14 pages of stuff. But I didn't read what it said, so I didn't know what my coverage was. </w:t>
      </w:r>
    </w:p>
    <w:p w14:paraId="42D33CD5" w14:textId="77777777" w:rsidR="00A90B4E" w:rsidRPr="00A90B4E" w:rsidRDefault="00A90B4E" w:rsidP="00A90B4E">
      <w:pPr>
        <w:spacing w:line="276" w:lineRule="auto"/>
        <w:rPr>
          <w:rFonts w:ascii="Calibri" w:hAnsi="Calibri"/>
        </w:rPr>
      </w:pPr>
    </w:p>
    <w:p w14:paraId="3CD192A4" w14:textId="5FB554AB" w:rsidR="00A90B4E" w:rsidRPr="00A90B4E" w:rsidRDefault="00A90B4E" w:rsidP="00A90B4E">
      <w:pPr>
        <w:spacing w:line="276" w:lineRule="auto"/>
        <w:rPr>
          <w:rFonts w:ascii="Calibri" w:hAnsi="Calibri"/>
        </w:rPr>
      </w:pPr>
      <w:r w:rsidRPr="00A90B4E">
        <w:rPr>
          <w:rFonts w:ascii="Calibri" w:hAnsi="Calibri"/>
        </w:rPr>
        <w:t>I want to submit to you today that as a follower of Jesus, you need to know</w:t>
      </w:r>
      <w:r w:rsidR="00A9158E">
        <w:rPr>
          <w:rFonts w:ascii="Calibri" w:hAnsi="Calibri"/>
        </w:rPr>
        <w:t xml:space="preserve"> </w:t>
      </w:r>
      <w:r w:rsidRPr="00A90B4E">
        <w:rPr>
          <w:rFonts w:ascii="Calibri" w:hAnsi="Calibri"/>
        </w:rPr>
        <w:t>your coverage. The Bible says when you'll be generous, that God will take care of you. That's the coverage. That's the policy. God</w:t>
      </w:r>
      <w:r w:rsidR="00B8450E">
        <w:rPr>
          <w:rFonts w:ascii="Calibri" w:hAnsi="Calibri"/>
        </w:rPr>
        <w:t xml:space="preserve"> i</w:t>
      </w:r>
      <w:r w:rsidRPr="00A90B4E">
        <w:rPr>
          <w:rFonts w:ascii="Calibri" w:hAnsi="Calibri"/>
        </w:rPr>
        <w:t>s better than insurance companies. He doesn't change the standard. He doesn't change your deductible.</w:t>
      </w:r>
    </w:p>
    <w:p w14:paraId="4EF3808F" w14:textId="77777777" w:rsidR="00A90B4E" w:rsidRPr="00A90B4E" w:rsidRDefault="00A90B4E" w:rsidP="00A90B4E">
      <w:pPr>
        <w:spacing w:line="276" w:lineRule="auto"/>
        <w:rPr>
          <w:rFonts w:ascii="Calibri" w:hAnsi="Calibri"/>
        </w:rPr>
      </w:pPr>
    </w:p>
    <w:p w14:paraId="6E97C5C3" w14:textId="77777777" w:rsidR="00A90B4E" w:rsidRPr="00A90B4E" w:rsidRDefault="00A90B4E" w:rsidP="00A90B4E">
      <w:pPr>
        <w:spacing w:line="276" w:lineRule="auto"/>
        <w:rPr>
          <w:rFonts w:ascii="Calibri" w:hAnsi="Calibri"/>
        </w:rPr>
      </w:pPr>
      <w:r w:rsidRPr="00A90B4E">
        <w:rPr>
          <w:rFonts w:ascii="Calibri" w:hAnsi="Calibri"/>
        </w:rPr>
        <w:t xml:space="preserve">“My God shall supply all of your needs, according to his glorious riches” (Philippians 4:19). </w:t>
      </w:r>
    </w:p>
    <w:p w14:paraId="4F8AC58C" w14:textId="77777777" w:rsidR="00A90B4E" w:rsidRPr="00A90B4E" w:rsidRDefault="00A90B4E" w:rsidP="00A90B4E">
      <w:pPr>
        <w:spacing w:line="276" w:lineRule="auto"/>
        <w:rPr>
          <w:rFonts w:ascii="Calibri" w:hAnsi="Calibri"/>
        </w:rPr>
      </w:pPr>
    </w:p>
    <w:p w14:paraId="19C96181" w14:textId="25CC06AB" w:rsidR="00A90B4E" w:rsidRPr="00A90B4E" w:rsidRDefault="00A90B4E" w:rsidP="00A90B4E">
      <w:pPr>
        <w:spacing w:line="276" w:lineRule="auto"/>
        <w:rPr>
          <w:rFonts w:ascii="Calibri" w:hAnsi="Calibri"/>
        </w:rPr>
      </w:pPr>
      <w:r w:rsidRPr="00A90B4E">
        <w:rPr>
          <w:rFonts w:ascii="Calibri" w:hAnsi="Calibri"/>
        </w:rPr>
        <w:t>A lot of times when we think about being generous</w:t>
      </w:r>
      <w:r w:rsidR="00B8450E">
        <w:rPr>
          <w:rFonts w:ascii="Calibri" w:hAnsi="Calibri"/>
        </w:rPr>
        <w:t>,</w:t>
      </w:r>
      <w:r w:rsidRPr="00A90B4E">
        <w:rPr>
          <w:rFonts w:ascii="Calibri" w:hAnsi="Calibri"/>
        </w:rPr>
        <w:t xml:space="preserve"> sometimes we think of people that are like Green Beret type Christians. In the body of Christ, far fewer people practice generosity than we would like to think. I think most Christians want to be generous. I think most Christians want to bring tithes and offerings. Most Christians admire that, think that's good, want to do that. But there's sometimes a disconnect between actually doing that and thinking that it's good. </w:t>
      </w:r>
    </w:p>
    <w:p w14:paraId="5DAE5CF1" w14:textId="77777777" w:rsidR="00A90B4E" w:rsidRPr="00A90B4E" w:rsidRDefault="00A90B4E" w:rsidP="00A90B4E">
      <w:pPr>
        <w:spacing w:line="276" w:lineRule="auto"/>
        <w:rPr>
          <w:rFonts w:ascii="Calibri" w:hAnsi="Calibri"/>
        </w:rPr>
      </w:pPr>
    </w:p>
    <w:p w14:paraId="0530638B" w14:textId="77525004" w:rsidR="00A90B4E" w:rsidRPr="00A90B4E" w:rsidRDefault="00A90B4E" w:rsidP="00A90B4E">
      <w:pPr>
        <w:spacing w:line="276" w:lineRule="auto"/>
        <w:rPr>
          <w:rFonts w:ascii="Calibri" w:hAnsi="Calibri"/>
        </w:rPr>
      </w:pPr>
      <w:r w:rsidRPr="00A90B4E">
        <w:rPr>
          <w:rFonts w:ascii="Calibri" w:hAnsi="Calibri"/>
        </w:rPr>
        <w:t xml:space="preserve">We sometimes put people in special categories. “That’s not for me. Maybe that's for all the other people </w:t>
      </w:r>
      <w:r w:rsidR="00B8450E">
        <w:rPr>
          <w:rFonts w:ascii="Calibri" w:hAnsi="Calibri"/>
        </w:rPr>
        <w:t>who make</w:t>
      </w:r>
      <w:r w:rsidRPr="00A90B4E">
        <w:rPr>
          <w:rFonts w:ascii="Calibri" w:hAnsi="Calibri"/>
        </w:rPr>
        <w:t xml:space="preserve"> more money than me or </w:t>
      </w:r>
      <w:r w:rsidR="00B8450E">
        <w:rPr>
          <w:rFonts w:ascii="Calibri" w:hAnsi="Calibri"/>
        </w:rPr>
        <w:t xml:space="preserve">are </w:t>
      </w:r>
      <w:r w:rsidRPr="00A90B4E">
        <w:rPr>
          <w:rFonts w:ascii="Calibri" w:hAnsi="Calibri"/>
        </w:rPr>
        <w:t xml:space="preserve">more full of faith,” or whatever it may be. We put people on different pedestals and we see ourselves differently. </w:t>
      </w:r>
    </w:p>
    <w:p w14:paraId="2C6784BE" w14:textId="77777777" w:rsidR="00A90B4E" w:rsidRPr="00A90B4E" w:rsidRDefault="00A90B4E" w:rsidP="00A90B4E">
      <w:pPr>
        <w:spacing w:line="276" w:lineRule="auto"/>
        <w:rPr>
          <w:rFonts w:ascii="Calibri" w:hAnsi="Calibri"/>
        </w:rPr>
      </w:pPr>
    </w:p>
    <w:p w14:paraId="1A5C3E2C" w14:textId="629710B5" w:rsidR="00A90B4E" w:rsidRPr="00A90B4E" w:rsidRDefault="00A90B4E" w:rsidP="00A90B4E">
      <w:pPr>
        <w:spacing w:line="276" w:lineRule="auto"/>
        <w:rPr>
          <w:rFonts w:ascii="Calibri" w:hAnsi="Calibri"/>
        </w:rPr>
      </w:pPr>
      <w:r w:rsidRPr="00A90B4E">
        <w:rPr>
          <w:rFonts w:ascii="Calibri" w:hAnsi="Calibri"/>
        </w:rPr>
        <w:t>In the army, they have the Green Berets. These are the special ops guys. They go in little groups of twelve. They sabotage things</w:t>
      </w:r>
      <w:r w:rsidR="00B8450E">
        <w:rPr>
          <w:rFonts w:ascii="Calibri" w:hAnsi="Calibri"/>
        </w:rPr>
        <w:t>. T</w:t>
      </w:r>
      <w:r w:rsidRPr="00A90B4E">
        <w:rPr>
          <w:rFonts w:ascii="Calibri" w:hAnsi="Calibri"/>
        </w:rPr>
        <w:t>hey rescue people</w:t>
      </w:r>
      <w:r w:rsidR="00B8450E">
        <w:rPr>
          <w:rFonts w:ascii="Calibri" w:hAnsi="Calibri"/>
        </w:rPr>
        <w:t>. T</w:t>
      </w:r>
      <w:r w:rsidRPr="00A90B4E">
        <w:rPr>
          <w:rFonts w:ascii="Calibri" w:hAnsi="Calibri"/>
        </w:rPr>
        <w:t xml:space="preserve">hey do all this secretive stuff that nobody can talk about. Did you know you have to even learn a foreign language to be a Green Beret? These guys are like the </w:t>
      </w:r>
      <w:proofErr w:type="spellStart"/>
      <w:r w:rsidRPr="00A90B4E">
        <w:rPr>
          <w:rFonts w:ascii="Calibri" w:hAnsi="Calibri"/>
        </w:rPr>
        <w:t>baddest</w:t>
      </w:r>
      <w:proofErr w:type="spellEnd"/>
      <w:r w:rsidRPr="00A90B4E">
        <w:rPr>
          <w:rFonts w:ascii="Calibri" w:hAnsi="Calibri"/>
        </w:rPr>
        <w:t xml:space="preserve"> of the bad when it comes to the army. They're the elite fighting force. </w:t>
      </w:r>
    </w:p>
    <w:p w14:paraId="5FC9ECF5" w14:textId="77777777" w:rsidR="00A90B4E" w:rsidRPr="00A90B4E" w:rsidRDefault="00A90B4E" w:rsidP="00A90B4E">
      <w:pPr>
        <w:spacing w:line="276" w:lineRule="auto"/>
        <w:rPr>
          <w:rFonts w:ascii="Calibri" w:hAnsi="Calibri"/>
        </w:rPr>
      </w:pPr>
    </w:p>
    <w:p w14:paraId="60945E13" w14:textId="28307995" w:rsidR="00A90B4E" w:rsidRPr="00A90B4E" w:rsidRDefault="00A90B4E" w:rsidP="00A90B4E">
      <w:pPr>
        <w:spacing w:line="276" w:lineRule="auto"/>
        <w:rPr>
          <w:rFonts w:ascii="Calibri" w:hAnsi="Calibri"/>
        </w:rPr>
      </w:pPr>
      <w:r w:rsidRPr="00A90B4E">
        <w:rPr>
          <w:rFonts w:ascii="Calibri" w:hAnsi="Calibri"/>
        </w:rPr>
        <w:t xml:space="preserve">But in the kingdom of God, you don't have to be a Green Beret to be a person </w:t>
      </w:r>
      <w:r w:rsidR="00B8450E">
        <w:rPr>
          <w:rFonts w:ascii="Calibri" w:hAnsi="Calibri"/>
        </w:rPr>
        <w:t>who</w:t>
      </w:r>
      <w:r w:rsidRPr="00A90B4E">
        <w:rPr>
          <w:rFonts w:ascii="Calibri" w:hAnsi="Calibri"/>
        </w:rPr>
        <w:t xml:space="preserve"> practices generosity. Generosity is for everybody. It’s for everybody who will take the step of faith to say, “I'm going to believe and trust that if I'm generous to God, God is going to take care of me.” This is like reverse economics. We think that if we save and keep more, that we will have more. </w:t>
      </w:r>
      <w:r w:rsidRPr="00A90B4E">
        <w:rPr>
          <w:rFonts w:ascii="Calibri" w:hAnsi="Calibri"/>
        </w:rPr>
        <w:lastRenderedPageBreak/>
        <w:t xml:space="preserve">But the kingdom of God is actually the opposite. When we share more, then God blesses more. It's the opposite. If you ever get that in your spirit, your faith is going to a new level. </w:t>
      </w:r>
    </w:p>
    <w:p w14:paraId="36E9EE66" w14:textId="77777777" w:rsidR="00A90B4E" w:rsidRPr="00A90B4E" w:rsidRDefault="00A90B4E" w:rsidP="00A90B4E">
      <w:pPr>
        <w:spacing w:line="276" w:lineRule="auto"/>
        <w:rPr>
          <w:rFonts w:ascii="Calibri" w:hAnsi="Calibri"/>
        </w:rPr>
      </w:pPr>
    </w:p>
    <w:p w14:paraId="476B7D52" w14:textId="5E44ACC8" w:rsidR="00A90B4E" w:rsidRPr="00A90B4E" w:rsidRDefault="00A90B4E" w:rsidP="00A90B4E">
      <w:pPr>
        <w:spacing w:line="276" w:lineRule="auto"/>
        <w:rPr>
          <w:rFonts w:ascii="Calibri" w:hAnsi="Calibri"/>
        </w:rPr>
      </w:pPr>
      <w:r w:rsidRPr="00A90B4E">
        <w:rPr>
          <w:rFonts w:ascii="Calibri" w:hAnsi="Calibri"/>
        </w:rPr>
        <w:t xml:space="preserve">Martin Luther, the Protestant reformer said there are three conversions in </w:t>
      </w:r>
      <w:r w:rsidR="00B8450E">
        <w:rPr>
          <w:rFonts w:ascii="Calibri" w:hAnsi="Calibri"/>
        </w:rPr>
        <w:t>a</w:t>
      </w:r>
      <w:r w:rsidRPr="00A90B4E">
        <w:rPr>
          <w:rFonts w:ascii="Calibri" w:hAnsi="Calibri"/>
        </w:rPr>
        <w:t xml:space="preserve"> person's life. There's the conversion of the mind, the conversion of the heart, and the conversion of the wallet. I think it's sometimes easier to be converted in the heart than it is the wallet.</w:t>
      </w:r>
    </w:p>
    <w:p w14:paraId="01B38A76" w14:textId="77777777" w:rsidR="00A90B4E" w:rsidRPr="00A90B4E" w:rsidRDefault="00A90B4E" w:rsidP="00A90B4E">
      <w:pPr>
        <w:spacing w:line="276" w:lineRule="auto"/>
        <w:rPr>
          <w:rFonts w:ascii="Calibri" w:hAnsi="Calibri"/>
        </w:rPr>
      </w:pPr>
    </w:p>
    <w:p w14:paraId="5FD371E9" w14:textId="77777777" w:rsidR="00A90B4E" w:rsidRPr="00A90B4E" w:rsidRDefault="00A90B4E" w:rsidP="00A90B4E">
      <w:pPr>
        <w:spacing w:line="276" w:lineRule="auto"/>
        <w:rPr>
          <w:rFonts w:ascii="Calibri" w:hAnsi="Calibri"/>
        </w:rPr>
      </w:pPr>
      <w:r w:rsidRPr="00A90B4E">
        <w:rPr>
          <w:rFonts w:ascii="Calibri" w:hAnsi="Calibri"/>
        </w:rPr>
        <w:t xml:space="preserve">“My God shall supply all of your needs.” It’s tied to a promise. </w:t>
      </w:r>
    </w:p>
    <w:p w14:paraId="4DC5D575" w14:textId="77777777" w:rsidR="00A90B4E" w:rsidRPr="00A90B4E" w:rsidRDefault="00A90B4E" w:rsidP="00A90B4E">
      <w:pPr>
        <w:spacing w:line="276" w:lineRule="auto"/>
        <w:rPr>
          <w:rFonts w:ascii="Calibri" w:hAnsi="Calibri"/>
        </w:rPr>
      </w:pPr>
    </w:p>
    <w:p w14:paraId="399AC3DE" w14:textId="77777777" w:rsidR="00A90B4E" w:rsidRPr="00A90B4E" w:rsidRDefault="00A90B4E" w:rsidP="00A90B4E">
      <w:pPr>
        <w:spacing w:line="276" w:lineRule="auto"/>
        <w:rPr>
          <w:rFonts w:ascii="Calibri" w:hAnsi="Calibri"/>
        </w:rPr>
      </w:pPr>
      <w:r w:rsidRPr="00A90B4E">
        <w:rPr>
          <w:rFonts w:ascii="Calibri" w:hAnsi="Calibri"/>
        </w:rPr>
        <w:t xml:space="preserve">The theme of Philippians is joy. It's interesting that he writes about giving in a letter about joy. I think the reason that it fits under that theme is because when you really learn to practice the spirit of generosity, the joy of your life will increase. </w:t>
      </w:r>
    </w:p>
    <w:p w14:paraId="0158F7BD" w14:textId="77777777" w:rsidR="00A90B4E" w:rsidRPr="00A90B4E" w:rsidRDefault="00A90B4E" w:rsidP="00A90B4E">
      <w:pPr>
        <w:spacing w:line="276" w:lineRule="auto"/>
        <w:rPr>
          <w:rFonts w:ascii="Calibri" w:hAnsi="Calibri"/>
        </w:rPr>
      </w:pPr>
    </w:p>
    <w:p w14:paraId="4D24CA34" w14:textId="0BA56CD8" w:rsidR="00A90B4E" w:rsidRPr="00A90B4E" w:rsidRDefault="00A90B4E" w:rsidP="00A90B4E">
      <w:pPr>
        <w:spacing w:line="276" w:lineRule="auto"/>
        <w:rPr>
          <w:rFonts w:ascii="Calibri" w:hAnsi="Calibri"/>
        </w:rPr>
      </w:pPr>
      <w:r w:rsidRPr="00A90B4E">
        <w:rPr>
          <w:rFonts w:ascii="Calibri" w:hAnsi="Calibri"/>
        </w:rPr>
        <w:t>A lot of people think, “If I give more, I'm going to be more depressed. I'm going to be more frustrated. I'm going to be more in need. “Paul says, “No. You’re going to have more joy.” You already are joyful. Because you're joyful</w:t>
      </w:r>
      <w:r w:rsidR="00B8450E">
        <w:rPr>
          <w:rFonts w:ascii="Calibri" w:hAnsi="Calibri"/>
        </w:rPr>
        <w:t>,</w:t>
      </w:r>
      <w:r w:rsidRPr="00A90B4E">
        <w:rPr>
          <w:rFonts w:ascii="Calibri" w:hAnsi="Calibri"/>
        </w:rPr>
        <w:t xml:space="preserve"> you want to be generous. Joyfulness and generosity actually go together. They're like kissing cousins. You can't pull them apart.</w:t>
      </w:r>
    </w:p>
    <w:p w14:paraId="176DFDBE" w14:textId="77777777" w:rsidR="00A90B4E" w:rsidRPr="00A90B4E" w:rsidRDefault="00A90B4E" w:rsidP="00A90B4E">
      <w:pPr>
        <w:spacing w:line="276" w:lineRule="auto"/>
        <w:rPr>
          <w:rFonts w:ascii="Calibri" w:hAnsi="Calibri"/>
        </w:rPr>
      </w:pPr>
    </w:p>
    <w:p w14:paraId="71AC2096" w14:textId="644D5B6E" w:rsidR="00A90B4E" w:rsidRPr="00A90B4E" w:rsidRDefault="00A90B4E" w:rsidP="00A90B4E">
      <w:pPr>
        <w:spacing w:line="276" w:lineRule="auto"/>
        <w:rPr>
          <w:rFonts w:ascii="Calibri" w:hAnsi="Calibri"/>
        </w:rPr>
      </w:pPr>
      <w:r w:rsidRPr="00A90B4E">
        <w:rPr>
          <w:rFonts w:ascii="Calibri" w:hAnsi="Calibri"/>
        </w:rPr>
        <w:t>They had generously supported the apostle’s ministry. When you look at Acts 16:6-10 and you look at Philippians 4, you see that the Philippians church had been supporting Paul's ministry for about 10 years. They had faithfully walked with him. These guys were not one-hit wonders. They were not people who just sent something one time and then forgot about it. They had a spirit of generosity. When you have a spirit of generosity</w:t>
      </w:r>
      <w:r w:rsidR="00B8450E">
        <w:rPr>
          <w:rFonts w:ascii="Calibri" w:hAnsi="Calibri"/>
        </w:rPr>
        <w:t>,</w:t>
      </w:r>
      <w:r w:rsidRPr="00A90B4E">
        <w:rPr>
          <w:rFonts w:ascii="Calibri" w:hAnsi="Calibri"/>
        </w:rPr>
        <w:t xml:space="preserve"> it's part of who you are. It’s what you do all the time. It's not once a year or from time to time. It was a pattern of their life. </w:t>
      </w:r>
    </w:p>
    <w:p w14:paraId="736B0E07" w14:textId="77777777" w:rsidR="00A90B4E" w:rsidRPr="00A90B4E" w:rsidRDefault="00A90B4E" w:rsidP="00A90B4E">
      <w:pPr>
        <w:spacing w:line="276" w:lineRule="auto"/>
        <w:rPr>
          <w:rFonts w:ascii="Calibri" w:hAnsi="Calibri"/>
        </w:rPr>
      </w:pPr>
    </w:p>
    <w:p w14:paraId="6D062657" w14:textId="77777777" w:rsidR="00A90B4E" w:rsidRPr="00A90B4E" w:rsidRDefault="00A90B4E" w:rsidP="00A90B4E">
      <w:pPr>
        <w:spacing w:line="276" w:lineRule="auto"/>
        <w:rPr>
          <w:rFonts w:ascii="Calibri" w:hAnsi="Calibri"/>
        </w:rPr>
      </w:pPr>
      <w:r w:rsidRPr="00A90B4E">
        <w:rPr>
          <w:rFonts w:ascii="Calibri" w:hAnsi="Calibri"/>
        </w:rPr>
        <w:t xml:space="preserve">If you want God to bless your life financially, you have to get in a pattern of consistency. I've talked to Christians before who have said, “I brought one tithe check to God and I didn't get a raise the next week.” It doesn’t really work that way. God is looking for people who will be consistent, people who will be faithful. Be consistent over the long haul. </w:t>
      </w:r>
    </w:p>
    <w:p w14:paraId="1FF9C4EE" w14:textId="77777777" w:rsidR="00A90B4E" w:rsidRPr="00A90B4E" w:rsidRDefault="00A90B4E" w:rsidP="00A90B4E">
      <w:pPr>
        <w:spacing w:line="276" w:lineRule="auto"/>
        <w:rPr>
          <w:rFonts w:ascii="Calibri" w:hAnsi="Calibri"/>
        </w:rPr>
      </w:pPr>
    </w:p>
    <w:p w14:paraId="4C049289" w14:textId="280560AF" w:rsidR="00A90B4E" w:rsidRPr="00A90B4E" w:rsidRDefault="00A90B4E" w:rsidP="00A90B4E">
      <w:pPr>
        <w:spacing w:line="276" w:lineRule="auto"/>
        <w:rPr>
          <w:rFonts w:ascii="Calibri" w:hAnsi="Calibri"/>
        </w:rPr>
      </w:pPr>
      <w:r w:rsidRPr="00A90B4E">
        <w:rPr>
          <w:rFonts w:ascii="Calibri" w:hAnsi="Calibri"/>
        </w:rPr>
        <w:t xml:space="preserve">I was talking with a church member a few years ago. He said, “Ryan, I have to talk to you. You were preaching and talking about tithing. The lightbulb went on. Over the last three years, we started tithing. I've gotten six raises. They were small raises, but I got six raises. I thought it was just because I was doing a great job. What I didn't realize until I came to church today </w:t>
      </w:r>
      <w:r w:rsidR="00B8450E">
        <w:rPr>
          <w:rFonts w:ascii="Calibri" w:hAnsi="Calibri"/>
        </w:rPr>
        <w:t xml:space="preserve">is </w:t>
      </w:r>
      <w:r w:rsidRPr="00A90B4E">
        <w:rPr>
          <w:rFonts w:ascii="Calibri" w:hAnsi="Calibri"/>
        </w:rPr>
        <w:t xml:space="preserve">that it was the hand of God providing for my family.” I was like, “Amen, brother. You got it! That's what it is.” </w:t>
      </w:r>
    </w:p>
    <w:p w14:paraId="667674D3" w14:textId="77777777" w:rsidR="00A90B4E" w:rsidRPr="00A90B4E" w:rsidRDefault="00A90B4E" w:rsidP="00A90B4E">
      <w:pPr>
        <w:spacing w:line="276" w:lineRule="auto"/>
        <w:rPr>
          <w:rFonts w:ascii="Calibri" w:hAnsi="Calibri"/>
        </w:rPr>
      </w:pPr>
    </w:p>
    <w:p w14:paraId="696CA16F" w14:textId="33FA4F2D" w:rsidR="00A90B4E" w:rsidRPr="00A90B4E" w:rsidRDefault="00A90B4E" w:rsidP="00A90B4E">
      <w:pPr>
        <w:spacing w:line="276" w:lineRule="auto"/>
        <w:rPr>
          <w:rFonts w:ascii="Calibri" w:hAnsi="Calibri"/>
        </w:rPr>
      </w:pPr>
      <w:r w:rsidRPr="00A90B4E">
        <w:rPr>
          <w:rFonts w:ascii="Calibri" w:hAnsi="Calibri"/>
        </w:rPr>
        <w:lastRenderedPageBreak/>
        <w:t>God's blessing in your life is not just because you're the hardest worker, it</w:t>
      </w:r>
      <w:r w:rsidR="00B8450E">
        <w:rPr>
          <w:rFonts w:ascii="Calibri" w:hAnsi="Calibri"/>
        </w:rPr>
        <w:t>’</w:t>
      </w:r>
      <w:r w:rsidRPr="00A90B4E">
        <w:rPr>
          <w:rFonts w:ascii="Calibri" w:hAnsi="Calibri"/>
        </w:rPr>
        <w:t>s not because you are the smartest, it's not because you're the most creative, it's not because you're willing to work more hours, although there's a place for all of those things. Sometimes God will bless people who aren't the smartest people. Have you ever seen somebody and thought, “How is that guy making all that money?” It’s true. Sometimes it's not the people who work the most hours</w:t>
      </w:r>
      <w:r w:rsidR="00B8450E">
        <w:rPr>
          <w:rFonts w:ascii="Calibri" w:hAnsi="Calibri"/>
        </w:rPr>
        <w:t xml:space="preserve"> or the people </w:t>
      </w:r>
      <w:r w:rsidRPr="00A90B4E">
        <w:rPr>
          <w:rFonts w:ascii="Calibri" w:hAnsi="Calibri"/>
        </w:rPr>
        <w:t xml:space="preserve">who are the most competitive and outrageous that do it. There's a spiritual component to all of this and it starts with God. </w:t>
      </w:r>
    </w:p>
    <w:p w14:paraId="077A16EA" w14:textId="77777777" w:rsidR="00A90B4E" w:rsidRPr="00A90B4E" w:rsidRDefault="00A90B4E" w:rsidP="00A90B4E">
      <w:pPr>
        <w:spacing w:line="276" w:lineRule="auto"/>
        <w:rPr>
          <w:rFonts w:ascii="Calibri" w:hAnsi="Calibri"/>
        </w:rPr>
      </w:pPr>
    </w:p>
    <w:p w14:paraId="71CDBE96" w14:textId="77777777" w:rsidR="00A90B4E" w:rsidRPr="00A90B4E" w:rsidRDefault="00A90B4E" w:rsidP="00A90B4E">
      <w:pPr>
        <w:spacing w:line="276" w:lineRule="auto"/>
        <w:rPr>
          <w:rFonts w:ascii="Calibri" w:hAnsi="Calibri"/>
        </w:rPr>
      </w:pPr>
      <w:r w:rsidRPr="00A90B4E">
        <w:rPr>
          <w:rFonts w:ascii="Calibri" w:hAnsi="Calibri"/>
        </w:rPr>
        <w:t>God says, “If you'll be generous, if you'll be faithful, then I will bless you and you won't even be able to understand it.”</w:t>
      </w:r>
    </w:p>
    <w:p w14:paraId="7D156771" w14:textId="77777777" w:rsidR="00A90B4E" w:rsidRPr="00A90B4E" w:rsidRDefault="00A90B4E" w:rsidP="00A90B4E">
      <w:pPr>
        <w:spacing w:line="276" w:lineRule="auto"/>
        <w:rPr>
          <w:rFonts w:ascii="Calibri" w:hAnsi="Calibri"/>
        </w:rPr>
      </w:pPr>
    </w:p>
    <w:p w14:paraId="392E4A12" w14:textId="77777777" w:rsidR="00A90B4E" w:rsidRPr="00A90B4E" w:rsidRDefault="00A90B4E" w:rsidP="00A90B4E">
      <w:pPr>
        <w:spacing w:line="276" w:lineRule="auto"/>
        <w:rPr>
          <w:rFonts w:ascii="Calibri" w:hAnsi="Calibri"/>
        </w:rPr>
      </w:pPr>
      <w:r w:rsidRPr="00A90B4E">
        <w:rPr>
          <w:rFonts w:ascii="Calibri" w:hAnsi="Calibri"/>
        </w:rPr>
        <w:t xml:space="preserve">“A generous person will be enriched, and the one who gives a drink of water will receive water” (Proverbs 11:25). </w:t>
      </w:r>
    </w:p>
    <w:p w14:paraId="3FDC5D4B" w14:textId="77777777" w:rsidR="00A90B4E" w:rsidRPr="00A90B4E" w:rsidRDefault="00A90B4E" w:rsidP="00A90B4E">
      <w:pPr>
        <w:spacing w:line="276" w:lineRule="auto"/>
        <w:rPr>
          <w:rFonts w:ascii="Calibri" w:hAnsi="Calibri"/>
        </w:rPr>
      </w:pPr>
    </w:p>
    <w:p w14:paraId="03F3EE67" w14:textId="77777777" w:rsidR="00A90B4E" w:rsidRPr="00A90B4E" w:rsidRDefault="00A90B4E" w:rsidP="00A90B4E">
      <w:pPr>
        <w:spacing w:line="276" w:lineRule="auto"/>
        <w:rPr>
          <w:rFonts w:ascii="Calibri" w:hAnsi="Calibri"/>
        </w:rPr>
      </w:pPr>
      <w:r w:rsidRPr="00A90B4E">
        <w:rPr>
          <w:rFonts w:ascii="Calibri" w:hAnsi="Calibri"/>
        </w:rPr>
        <w:t>In other words, give and it will be given unto you. That's what the gospels say.</w:t>
      </w:r>
    </w:p>
    <w:p w14:paraId="400D84F7" w14:textId="77777777" w:rsidR="00A90B4E" w:rsidRPr="00A90B4E" w:rsidRDefault="00A90B4E" w:rsidP="00A90B4E">
      <w:pPr>
        <w:spacing w:line="276" w:lineRule="auto"/>
        <w:rPr>
          <w:rFonts w:ascii="Calibri" w:hAnsi="Calibri"/>
        </w:rPr>
      </w:pPr>
    </w:p>
    <w:p w14:paraId="61B2BD43" w14:textId="4EF27954" w:rsidR="00A90B4E" w:rsidRPr="00A90B4E" w:rsidRDefault="00A90B4E" w:rsidP="00A90B4E">
      <w:pPr>
        <w:spacing w:line="276" w:lineRule="auto"/>
        <w:rPr>
          <w:rFonts w:ascii="Calibri" w:hAnsi="Calibri"/>
        </w:rPr>
      </w:pPr>
      <w:r w:rsidRPr="00A90B4E">
        <w:rPr>
          <w:rFonts w:ascii="Calibri" w:hAnsi="Calibri"/>
        </w:rPr>
        <w:t>“And you Philippians yourselves know that in the beginning of the gospel when I left Macedonia, no church entered into a partnership with me and giving and receiving, except you only” (Philippians 4:15).</w:t>
      </w:r>
    </w:p>
    <w:p w14:paraId="2113A2C3" w14:textId="77777777" w:rsidR="00A90B4E" w:rsidRPr="00A90B4E" w:rsidRDefault="00A90B4E" w:rsidP="00A90B4E">
      <w:pPr>
        <w:spacing w:line="276" w:lineRule="auto"/>
        <w:rPr>
          <w:rFonts w:ascii="Calibri" w:hAnsi="Calibri"/>
        </w:rPr>
      </w:pPr>
    </w:p>
    <w:p w14:paraId="0957CA24" w14:textId="77777777" w:rsidR="00A90B4E" w:rsidRPr="00A90B4E" w:rsidRDefault="00A90B4E" w:rsidP="00A90B4E">
      <w:pPr>
        <w:spacing w:line="276" w:lineRule="auto"/>
        <w:rPr>
          <w:rFonts w:ascii="Calibri" w:hAnsi="Calibri"/>
        </w:rPr>
      </w:pPr>
      <w:r w:rsidRPr="00A90B4E">
        <w:rPr>
          <w:rFonts w:ascii="Calibri" w:hAnsi="Calibri"/>
        </w:rPr>
        <w:t xml:space="preserve">I love the word “partnership” there. You ought to underline the word “partnership.” What is a partnership? A partnership is when people who need each other work together to accomplish one goal. Paul says, “I can't do everything on my own. Your partnership in the gospel is so critical.” </w:t>
      </w:r>
    </w:p>
    <w:p w14:paraId="07F27C81" w14:textId="77777777" w:rsidR="00A90B4E" w:rsidRPr="00A90B4E" w:rsidRDefault="00A90B4E" w:rsidP="00A90B4E">
      <w:pPr>
        <w:spacing w:line="276" w:lineRule="auto"/>
        <w:rPr>
          <w:rFonts w:ascii="Calibri" w:hAnsi="Calibri"/>
        </w:rPr>
      </w:pPr>
    </w:p>
    <w:p w14:paraId="7C9F27E4" w14:textId="77777777" w:rsidR="00A90B4E" w:rsidRPr="00A90B4E" w:rsidRDefault="00A90B4E" w:rsidP="00A90B4E">
      <w:pPr>
        <w:spacing w:line="276" w:lineRule="auto"/>
        <w:rPr>
          <w:rFonts w:ascii="Calibri" w:hAnsi="Calibri"/>
        </w:rPr>
      </w:pPr>
      <w:r w:rsidRPr="00A90B4E">
        <w:rPr>
          <w:rFonts w:ascii="Calibri" w:hAnsi="Calibri"/>
        </w:rPr>
        <w:t xml:space="preserve">I think the same is true today. The ministry of the local church is about a partnership. I can't give all of the money to run the church. I can't do all the ministry. We have a partnership. But what will happen when you get involved, you over here in the front and the back and the sides, and we all work together as a partnership? We can accomplish great things together. </w:t>
      </w:r>
    </w:p>
    <w:p w14:paraId="00CA5D87" w14:textId="77777777" w:rsidR="00A90B4E" w:rsidRPr="00A90B4E" w:rsidRDefault="00A90B4E" w:rsidP="00A90B4E">
      <w:pPr>
        <w:spacing w:line="276" w:lineRule="auto"/>
        <w:rPr>
          <w:rFonts w:ascii="Calibri" w:hAnsi="Calibri"/>
        </w:rPr>
      </w:pPr>
    </w:p>
    <w:p w14:paraId="6E72B5B8" w14:textId="77777777" w:rsidR="00A90B4E" w:rsidRPr="00A90B4E" w:rsidRDefault="00A90B4E" w:rsidP="00A90B4E">
      <w:pPr>
        <w:spacing w:line="276" w:lineRule="auto"/>
        <w:rPr>
          <w:rFonts w:ascii="Calibri" w:hAnsi="Calibri"/>
        </w:rPr>
      </w:pPr>
      <w:r w:rsidRPr="00A90B4E">
        <w:rPr>
          <w:rFonts w:ascii="Calibri" w:hAnsi="Calibri"/>
        </w:rPr>
        <w:t xml:space="preserve">Paul says, “What can we do together? What can we do as a partnership?” </w:t>
      </w:r>
    </w:p>
    <w:p w14:paraId="41B23E18" w14:textId="77777777" w:rsidR="00A90B4E" w:rsidRPr="00A90B4E" w:rsidRDefault="00A90B4E" w:rsidP="00A90B4E">
      <w:pPr>
        <w:spacing w:line="276" w:lineRule="auto"/>
        <w:rPr>
          <w:rFonts w:ascii="Calibri" w:hAnsi="Calibri"/>
        </w:rPr>
      </w:pPr>
    </w:p>
    <w:p w14:paraId="6E04F376" w14:textId="77777777" w:rsidR="00A90B4E" w:rsidRPr="00A90B4E" w:rsidRDefault="00A90B4E" w:rsidP="00A90B4E">
      <w:pPr>
        <w:spacing w:line="276" w:lineRule="auto"/>
        <w:rPr>
          <w:rFonts w:ascii="Calibri" w:hAnsi="Calibri"/>
        </w:rPr>
      </w:pPr>
      <w:r w:rsidRPr="00A90B4E">
        <w:rPr>
          <w:rFonts w:ascii="Calibri" w:hAnsi="Calibri"/>
        </w:rPr>
        <w:t xml:space="preserve">Marriage is a partnership. You can't have a healthy marriage if only one person is investing in the marriage. You have to have a partnership. </w:t>
      </w:r>
    </w:p>
    <w:p w14:paraId="4EFCE06A" w14:textId="77777777" w:rsidR="00A90B4E" w:rsidRPr="00A90B4E" w:rsidRDefault="00A90B4E" w:rsidP="00A90B4E">
      <w:pPr>
        <w:spacing w:line="276" w:lineRule="auto"/>
        <w:rPr>
          <w:rFonts w:ascii="Calibri" w:hAnsi="Calibri"/>
        </w:rPr>
      </w:pPr>
    </w:p>
    <w:p w14:paraId="563A27BC" w14:textId="77777777" w:rsidR="00A90B4E" w:rsidRPr="00A90B4E" w:rsidRDefault="00A90B4E" w:rsidP="00A90B4E">
      <w:pPr>
        <w:spacing w:line="276" w:lineRule="auto"/>
        <w:rPr>
          <w:rFonts w:ascii="Calibri" w:hAnsi="Calibri"/>
        </w:rPr>
      </w:pPr>
      <w:r w:rsidRPr="00A90B4E">
        <w:rPr>
          <w:rFonts w:ascii="Calibri" w:hAnsi="Calibri"/>
        </w:rPr>
        <w:lastRenderedPageBreak/>
        <w:t>If you have a business partnership and one partner is doing all the work and the other is just standing around watching, you have a dysfunctional…it's really not even a partnership. I don't even know what you call it. It’s something different.</w:t>
      </w:r>
    </w:p>
    <w:p w14:paraId="10134059" w14:textId="77777777" w:rsidR="00A90B4E" w:rsidRPr="00A90B4E" w:rsidRDefault="00A90B4E" w:rsidP="00A90B4E">
      <w:pPr>
        <w:spacing w:line="276" w:lineRule="auto"/>
        <w:rPr>
          <w:rFonts w:ascii="Calibri" w:hAnsi="Calibri"/>
        </w:rPr>
      </w:pPr>
    </w:p>
    <w:p w14:paraId="4D986322" w14:textId="77777777" w:rsidR="00A90B4E" w:rsidRPr="00A90B4E" w:rsidRDefault="00A90B4E" w:rsidP="00A90B4E">
      <w:pPr>
        <w:spacing w:line="276" w:lineRule="auto"/>
        <w:rPr>
          <w:rFonts w:ascii="Calibri" w:hAnsi="Calibri"/>
        </w:rPr>
      </w:pPr>
      <w:r w:rsidRPr="00A90B4E">
        <w:rPr>
          <w:rFonts w:ascii="Calibri" w:hAnsi="Calibri"/>
        </w:rPr>
        <w:t xml:space="preserve">A partnership is when everybody is doing their part. When everybody's doing their part, God does great things. </w:t>
      </w:r>
    </w:p>
    <w:p w14:paraId="6A1FF028" w14:textId="77777777" w:rsidR="00A90B4E" w:rsidRPr="00A90B4E" w:rsidRDefault="00A90B4E" w:rsidP="00A90B4E">
      <w:pPr>
        <w:spacing w:line="276" w:lineRule="auto"/>
        <w:rPr>
          <w:rFonts w:ascii="Calibri" w:hAnsi="Calibri"/>
        </w:rPr>
      </w:pPr>
    </w:p>
    <w:p w14:paraId="664D2271" w14:textId="77777777" w:rsidR="00A90B4E" w:rsidRPr="00A90B4E" w:rsidRDefault="00A90B4E" w:rsidP="00A90B4E">
      <w:pPr>
        <w:spacing w:line="276" w:lineRule="auto"/>
        <w:rPr>
          <w:rFonts w:ascii="Calibri" w:hAnsi="Calibri"/>
        </w:rPr>
      </w:pPr>
      <w:r w:rsidRPr="00A90B4E">
        <w:rPr>
          <w:rFonts w:ascii="Calibri" w:hAnsi="Calibri"/>
        </w:rPr>
        <w:t>“On the first day of every week, each one of you should set aside a sum of money in keeping with your income, saving it up so that when I come no collections will have to be made” (1 Corinthians 16:1-2).</w:t>
      </w:r>
    </w:p>
    <w:p w14:paraId="382F492E" w14:textId="77777777" w:rsidR="00A90B4E" w:rsidRPr="00A90B4E" w:rsidRDefault="00A90B4E" w:rsidP="00A90B4E">
      <w:pPr>
        <w:spacing w:line="276" w:lineRule="auto"/>
        <w:rPr>
          <w:rFonts w:ascii="Calibri" w:hAnsi="Calibri"/>
        </w:rPr>
      </w:pPr>
    </w:p>
    <w:p w14:paraId="0917346B" w14:textId="31D10388" w:rsidR="00A90B4E" w:rsidRPr="00A90B4E" w:rsidRDefault="00A90B4E" w:rsidP="00A90B4E">
      <w:pPr>
        <w:spacing w:line="276" w:lineRule="auto"/>
        <w:rPr>
          <w:rFonts w:ascii="Calibri" w:hAnsi="Calibri"/>
        </w:rPr>
      </w:pPr>
      <w:r w:rsidRPr="00A90B4E">
        <w:rPr>
          <w:rFonts w:ascii="Calibri" w:hAnsi="Calibri"/>
        </w:rPr>
        <w:t>He says</w:t>
      </w:r>
      <w:r w:rsidR="00B8450E">
        <w:rPr>
          <w:rFonts w:ascii="Calibri" w:hAnsi="Calibri"/>
        </w:rPr>
        <w:t>,</w:t>
      </w:r>
      <w:r w:rsidRPr="00A90B4E">
        <w:rPr>
          <w:rFonts w:ascii="Calibri" w:hAnsi="Calibri"/>
        </w:rPr>
        <w:t xml:space="preserve"> first of all, </w:t>
      </w:r>
      <w:r w:rsidR="00B8450E">
        <w:rPr>
          <w:rFonts w:ascii="Calibri" w:hAnsi="Calibri"/>
        </w:rPr>
        <w:t>“</w:t>
      </w:r>
      <w:r w:rsidRPr="00A90B4E">
        <w:rPr>
          <w:rFonts w:ascii="Calibri" w:hAnsi="Calibri"/>
        </w:rPr>
        <w:t>each one.</w:t>
      </w:r>
      <w:r w:rsidR="00B8450E">
        <w:rPr>
          <w:rFonts w:ascii="Calibri" w:hAnsi="Calibri"/>
        </w:rPr>
        <w:t>”</w:t>
      </w:r>
      <w:r w:rsidRPr="00A90B4E">
        <w:rPr>
          <w:rFonts w:ascii="Calibri" w:hAnsi="Calibri"/>
        </w:rPr>
        <w:t xml:space="preserve"> Everyone should participate. Everybody's a partner. </w:t>
      </w:r>
    </w:p>
    <w:p w14:paraId="5A42A404" w14:textId="77777777" w:rsidR="00A90B4E" w:rsidRPr="00A90B4E" w:rsidRDefault="00A90B4E" w:rsidP="00A90B4E">
      <w:pPr>
        <w:spacing w:line="276" w:lineRule="auto"/>
        <w:rPr>
          <w:rFonts w:ascii="Calibri" w:hAnsi="Calibri"/>
        </w:rPr>
      </w:pPr>
    </w:p>
    <w:p w14:paraId="499B21AB" w14:textId="77777777" w:rsidR="00A90B4E" w:rsidRPr="00A90B4E" w:rsidRDefault="00A90B4E" w:rsidP="00A90B4E">
      <w:pPr>
        <w:spacing w:line="276" w:lineRule="auto"/>
        <w:rPr>
          <w:rFonts w:ascii="Calibri" w:hAnsi="Calibri"/>
        </w:rPr>
      </w:pPr>
      <w:r w:rsidRPr="00A90B4E">
        <w:rPr>
          <w:rFonts w:ascii="Calibri" w:hAnsi="Calibri"/>
        </w:rPr>
        <w:t>I think we need to be teaching our children to give. I was a tither when I was 8 years old. My dad was giving me allowances and teaching me. The reason I’m a tither is I was taught when I was a kid. We need to be teaching our children. Everybody needs to participate. Each one.</w:t>
      </w:r>
    </w:p>
    <w:p w14:paraId="5F676C65" w14:textId="77777777" w:rsidR="00A90B4E" w:rsidRPr="00A90B4E" w:rsidRDefault="00A90B4E" w:rsidP="00A90B4E">
      <w:pPr>
        <w:spacing w:line="276" w:lineRule="auto"/>
        <w:rPr>
          <w:rFonts w:ascii="Calibri" w:hAnsi="Calibri"/>
        </w:rPr>
      </w:pPr>
    </w:p>
    <w:p w14:paraId="1DB63F47" w14:textId="59B8705A" w:rsidR="00A90B4E" w:rsidRPr="00A90B4E" w:rsidRDefault="00B8450E" w:rsidP="00A90B4E">
      <w:pPr>
        <w:spacing w:line="276" w:lineRule="auto"/>
        <w:rPr>
          <w:rFonts w:ascii="Calibri" w:hAnsi="Calibri"/>
        </w:rPr>
      </w:pPr>
      <w:r>
        <w:rPr>
          <w:rFonts w:ascii="Calibri" w:hAnsi="Calibri"/>
        </w:rPr>
        <w:t>He says, “S</w:t>
      </w:r>
      <w:r w:rsidR="00A90B4E" w:rsidRPr="00A90B4E">
        <w:rPr>
          <w:rFonts w:ascii="Calibri" w:hAnsi="Calibri"/>
        </w:rPr>
        <w:t>et money aside.</w:t>
      </w:r>
      <w:r>
        <w:rPr>
          <w:rFonts w:ascii="Calibri" w:hAnsi="Calibri"/>
        </w:rPr>
        <w:t>”</w:t>
      </w:r>
      <w:r w:rsidR="00A90B4E" w:rsidRPr="00A90B4E">
        <w:rPr>
          <w:rFonts w:ascii="Calibri" w:hAnsi="Calibri"/>
        </w:rPr>
        <w:t xml:space="preserve"> We set money aside for emergencies. We set money aside for vacations. We set money aside for retirement. But do we set money aside for the work of God? You ought to set it aside. You ought to plan ahead. </w:t>
      </w:r>
    </w:p>
    <w:p w14:paraId="73A63F70" w14:textId="77777777" w:rsidR="00A90B4E" w:rsidRPr="00A90B4E" w:rsidRDefault="00A90B4E" w:rsidP="00A90B4E">
      <w:pPr>
        <w:spacing w:line="276" w:lineRule="auto"/>
        <w:rPr>
          <w:rFonts w:ascii="Calibri" w:hAnsi="Calibri"/>
        </w:rPr>
      </w:pPr>
    </w:p>
    <w:p w14:paraId="4BDC91D0" w14:textId="63C163A1" w:rsidR="00A90B4E" w:rsidRPr="00A90B4E" w:rsidRDefault="00A90B4E" w:rsidP="00A90B4E">
      <w:pPr>
        <w:spacing w:line="276" w:lineRule="auto"/>
        <w:rPr>
          <w:rFonts w:ascii="Calibri" w:hAnsi="Calibri"/>
        </w:rPr>
      </w:pPr>
      <w:r w:rsidRPr="00A90B4E">
        <w:rPr>
          <w:rFonts w:ascii="Calibri" w:hAnsi="Calibri"/>
        </w:rPr>
        <w:t>He says</w:t>
      </w:r>
      <w:r w:rsidR="00B8450E">
        <w:rPr>
          <w:rFonts w:ascii="Calibri" w:hAnsi="Calibri"/>
        </w:rPr>
        <w:t>, “O</w:t>
      </w:r>
      <w:r w:rsidRPr="00A90B4E">
        <w:rPr>
          <w:rFonts w:ascii="Calibri" w:hAnsi="Calibri"/>
        </w:rPr>
        <w:t>n the first day of the week.</w:t>
      </w:r>
      <w:r w:rsidR="00B8450E">
        <w:rPr>
          <w:rFonts w:ascii="Calibri" w:hAnsi="Calibri"/>
        </w:rPr>
        <w:t>”</w:t>
      </w:r>
      <w:r w:rsidRPr="00A90B4E">
        <w:rPr>
          <w:rFonts w:ascii="Calibri" w:hAnsi="Calibri"/>
        </w:rPr>
        <w:t xml:space="preserve"> That's the tithe. There's that first portion that goes to God. The very first contribution that we make every month. We get paid on the first. On the second, we have automatic withdrawal goes directly to the church. That's the first part. It belongs to God. Before our mortgage gets paid, the money goes to God. Before groceries get bought, the money goes to God. God is first. Set the money aside, plan ahead. But if you never plan ahead, you will never be able to give. People say, “</w:t>
      </w:r>
      <w:r w:rsidR="00B8450E">
        <w:rPr>
          <w:rFonts w:ascii="Calibri" w:hAnsi="Calibri"/>
        </w:rPr>
        <w:t>H</w:t>
      </w:r>
      <w:r w:rsidRPr="00A90B4E">
        <w:rPr>
          <w:rFonts w:ascii="Calibri" w:hAnsi="Calibri"/>
        </w:rPr>
        <w:t xml:space="preserve">ow can you give?” If you don't plan to give, you will never give. If you wait to the end of the month and you see what you have leftover, you will never be generous. You will live in the land of never enough. Plan ahead. </w:t>
      </w:r>
    </w:p>
    <w:p w14:paraId="67D2C894" w14:textId="77777777" w:rsidR="00A90B4E" w:rsidRPr="00A90B4E" w:rsidRDefault="00A90B4E" w:rsidP="00A90B4E">
      <w:pPr>
        <w:spacing w:line="276" w:lineRule="auto"/>
        <w:rPr>
          <w:rFonts w:ascii="Calibri" w:hAnsi="Calibri"/>
        </w:rPr>
      </w:pPr>
    </w:p>
    <w:p w14:paraId="1C65C4D0" w14:textId="77777777" w:rsidR="00A90B4E" w:rsidRPr="00A90B4E" w:rsidRDefault="00A90B4E" w:rsidP="00A90B4E">
      <w:pPr>
        <w:spacing w:line="276" w:lineRule="auto"/>
        <w:rPr>
          <w:rFonts w:ascii="Calibri" w:hAnsi="Calibri"/>
        </w:rPr>
      </w:pPr>
      <w:r w:rsidRPr="00A90B4E">
        <w:rPr>
          <w:rFonts w:ascii="Calibri" w:hAnsi="Calibri"/>
        </w:rPr>
        <w:t xml:space="preserve">The premise has to be understood before the promise. But when you put the premise and the promise together, then you have the provision. That's God's great blessing. </w:t>
      </w:r>
    </w:p>
    <w:p w14:paraId="073C1A63" w14:textId="77777777" w:rsidR="00A90B4E" w:rsidRPr="00A90B4E" w:rsidRDefault="00A90B4E" w:rsidP="00A90B4E">
      <w:pPr>
        <w:spacing w:line="276" w:lineRule="auto"/>
        <w:rPr>
          <w:rFonts w:ascii="Calibri" w:hAnsi="Calibri"/>
        </w:rPr>
      </w:pPr>
    </w:p>
    <w:p w14:paraId="27CCEBA2" w14:textId="460AA627" w:rsidR="00A90B4E" w:rsidRPr="00A90B4E" w:rsidRDefault="00A90B4E" w:rsidP="00A90B4E">
      <w:pPr>
        <w:spacing w:line="276" w:lineRule="auto"/>
        <w:rPr>
          <w:rFonts w:ascii="Calibri" w:hAnsi="Calibri"/>
        </w:rPr>
      </w:pPr>
      <w:r w:rsidRPr="00A90B4E">
        <w:rPr>
          <w:rFonts w:ascii="Calibri" w:hAnsi="Calibri"/>
        </w:rPr>
        <w:t>“My God will supply all of your needs according to his glorious riches in Christ Jesus now, to our God and Father be glory forever and ever. Amen</w:t>
      </w:r>
      <w:r>
        <w:rPr>
          <w:rFonts w:ascii="Calibri" w:hAnsi="Calibri"/>
        </w:rPr>
        <w:t>” (Philippians 4:19).</w:t>
      </w:r>
    </w:p>
    <w:p w14:paraId="7B786B02" w14:textId="77777777" w:rsidR="00A90B4E" w:rsidRPr="00A90B4E" w:rsidRDefault="00A90B4E" w:rsidP="00A90B4E">
      <w:pPr>
        <w:spacing w:line="276" w:lineRule="auto"/>
        <w:rPr>
          <w:rFonts w:ascii="Calibri" w:hAnsi="Calibri"/>
        </w:rPr>
      </w:pPr>
    </w:p>
    <w:p w14:paraId="13DB522D" w14:textId="5D5513E8" w:rsidR="00A90B4E" w:rsidRPr="00A90B4E" w:rsidRDefault="00A90B4E" w:rsidP="00A90B4E">
      <w:pPr>
        <w:spacing w:line="276" w:lineRule="auto"/>
        <w:rPr>
          <w:rFonts w:ascii="Calibri" w:hAnsi="Calibri"/>
        </w:rPr>
      </w:pPr>
      <w:r w:rsidRPr="00A90B4E">
        <w:rPr>
          <w:rFonts w:ascii="Calibri" w:hAnsi="Calibri"/>
        </w:rPr>
        <w:br w:type="page"/>
      </w:r>
      <w:r w:rsidRPr="00A90B4E">
        <w:rPr>
          <w:rFonts w:ascii="Calibri" w:hAnsi="Calibri"/>
          <w:b/>
          <w:bCs/>
          <w:sz w:val="28"/>
          <w:szCs w:val="28"/>
          <w:u w:val="single"/>
        </w:rPr>
        <w:lastRenderedPageBreak/>
        <w:t>OUTLINE</w:t>
      </w:r>
    </w:p>
    <w:p w14:paraId="5FEC49D5" w14:textId="77777777" w:rsidR="00A90B4E" w:rsidRPr="00A90B4E" w:rsidRDefault="00A90B4E" w:rsidP="00A90B4E">
      <w:pPr>
        <w:spacing w:line="276" w:lineRule="auto"/>
        <w:rPr>
          <w:rFonts w:ascii="Calibri" w:hAnsi="Calibri"/>
          <w:b/>
          <w:bCs/>
          <w:u w:val="single"/>
        </w:rPr>
      </w:pPr>
    </w:p>
    <w:p w14:paraId="06D96725" w14:textId="34C59A86" w:rsidR="00A90B4E" w:rsidRPr="00A90B4E" w:rsidRDefault="00A90B4E" w:rsidP="00A90B4E">
      <w:pPr>
        <w:spacing w:line="276" w:lineRule="auto"/>
        <w:rPr>
          <w:rFonts w:ascii="Calibri" w:hAnsi="Calibri"/>
        </w:rPr>
      </w:pPr>
      <w:r w:rsidRPr="00A90B4E">
        <w:rPr>
          <w:rFonts w:ascii="Calibri" w:hAnsi="Calibri"/>
        </w:rPr>
        <w:t>“Still, you did well by partnering with me in my hardship. And you Philippians know that in the early days of the gospel, when I left Macedonia, no church shared with me in the matter of giving and receiving except you alone. For even in Thessalonica you sent gifts for my need several times. Not that I seek the gift, but I seek the profit that is increasing to your account.  But I have received everything in full, and I have an abundance. I am fully supplied, having received from Epaphroditus what you provided—a fragrant offering, an acceptable sacrifice, pleasing to God. And my God will supply all your needs according to his riches in glory in Christ Jesus. Now to our God and Father be glory forever and ever. Amen.”</w:t>
      </w:r>
    </w:p>
    <w:p w14:paraId="5D56A618" w14:textId="77777777" w:rsidR="00A90B4E" w:rsidRPr="00A90B4E" w:rsidRDefault="00A90B4E" w:rsidP="00A90B4E">
      <w:pPr>
        <w:spacing w:line="276" w:lineRule="auto"/>
        <w:rPr>
          <w:rFonts w:ascii="Calibri" w:hAnsi="Calibri"/>
        </w:rPr>
      </w:pPr>
      <w:r w:rsidRPr="00A90B4E">
        <w:rPr>
          <w:rFonts w:ascii="Calibri" w:hAnsi="Calibri"/>
        </w:rPr>
        <w:t>Philippians 4:14-19 (CSB)</w:t>
      </w:r>
    </w:p>
    <w:p w14:paraId="602ED4A3" w14:textId="77777777" w:rsidR="00A90B4E" w:rsidRPr="00A90B4E" w:rsidRDefault="00A90B4E" w:rsidP="00A90B4E">
      <w:pPr>
        <w:spacing w:line="276" w:lineRule="auto"/>
        <w:rPr>
          <w:rFonts w:ascii="Calibri" w:hAnsi="Calibri"/>
        </w:rPr>
      </w:pPr>
    </w:p>
    <w:p w14:paraId="7FA05CF5" w14:textId="77777777" w:rsidR="00A90B4E" w:rsidRPr="00A90B4E" w:rsidRDefault="00A90B4E" w:rsidP="00A90B4E">
      <w:pPr>
        <w:spacing w:line="276" w:lineRule="auto"/>
        <w:rPr>
          <w:rFonts w:ascii="Calibri" w:hAnsi="Calibri"/>
          <w:b/>
          <w:bCs/>
        </w:rPr>
      </w:pPr>
      <w:r w:rsidRPr="00A90B4E">
        <w:rPr>
          <w:rFonts w:ascii="Calibri" w:hAnsi="Calibri"/>
          <w:b/>
          <w:bCs/>
        </w:rPr>
        <w:t>1. God is concerned with my needs</w:t>
      </w:r>
    </w:p>
    <w:p w14:paraId="461B2AD9" w14:textId="77777777" w:rsidR="00A90B4E" w:rsidRPr="00A90B4E" w:rsidRDefault="00A90B4E" w:rsidP="00A90B4E">
      <w:pPr>
        <w:spacing w:line="276" w:lineRule="auto"/>
        <w:rPr>
          <w:rFonts w:ascii="Calibri" w:hAnsi="Calibri"/>
        </w:rPr>
      </w:pPr>
    </w:p>
    <w:p w14:paraId="1B47ACD0" w14:textId="77777777" w:rsidR="00A90B4E" w:rsidRPr="00A90B4E" w:rsidRDefault="00A90B4E" w:rsidP="00A90B4E">
      <w:pPr>
        <w:spacing w:line="276" w:lineRule="auto"/>
        <w:rPr>
          <w:rFonts w:ascii="Calibri" w:hAnsi="Calibri"/>
        </w:rPr>
      </w:pPr>
      <w:r w:rsidRPr="00A90B4E">
        <w:rPr>
          <w:rFonts w:ascii="Calibri" w:hAnsi="Calibri"/>
        </w:rPr>
        <w:t>“And my God will supply all your needs according to his riches in glory in Christ Jesus. Now to our God and Father be glory forever and ever. Amen.”</w:t>
      </w:r>
    </w:p>
    <w:p w14:paraId="27BD6335" w14:textId="77777777" w:rsidR="00A90B4E" w:rsidRPr="00A90B4E" w:rsidRDefault="00A90B4E" w:rsidP="00A90B4E">
      <w:pPr>
        <w:spacing w:line="276" w:lineRule="auto"/>
        <w:rPr>
          <w:rFonts w:ascii="Calibri" w:hAnsi="Calibri"/>
        </w:rPr>
      </w:pPr>
      <w:r w:rsidRPr="00A90B4E">
        <w:rPr>
          <w:rFonts w:ascii="Calibri" w:hAnsi="Calibri"/>
        </w:rPr>
        <w:t>Philippians 4:19 (CSB)</w:t>
      </w:r>
    </w:p>
    <w:p w14:paraId="2793B236" w14:textId="77777777" w:rsidR="00A90B4E" w:rsidRPr="00A90B4E" w:rsidRDefault="00A90B4E" w:rsidP="00A90B4E">
      <w:pPr>
        <w:spacing w:line="276" w:lineRule="auto"/>
        <w:rPr>
          <w:rFonts w:ascii="Calibri" w:hAnsi="Calibri"/>
          <w:b/>
          <w:bCs/>
        </w:rPr>
      </w:pPr>
    </w:p>
    <w:p w14:paraId="68287FCE" w14:textId="77777777" w:rsidR="00A90B4E" w:rsidRPr="00A90B4E" w:rsidRDefault="00A90B4E" w:rsidP="00A90B4E">
      <w:pPr>
        <w:spacing w:line="276" w:lineRule="auto"/>
        <w:rPr>
          <w:rFonts w:ascii="Calibri" w:hAnsi="Calibri"/>
          <w:b/>
          <w:bCs/>
        </w:rPr>
      </w:pPr>
      <w:r w:rsidRPr="00A90B4E">
        <w:rPr>
          <w:rFonts w:ascii="Calibri" w:hAnsi="Calibri"/>
          <w:b/>
          <w:bCs/>
        </w:rPr>
        <w:t>2. God is able to meet my needs</w:t>
      </w:r>
    </w:p>
    <w:p w14:paraId="74BBF8E5" w14:textId="77777777" w:rsidR="00A90B4E" w:rsidRPr="00A90B4E" w:rsidRDefault="00A90B4E" w:rsidP="00A90B4E">
      <w:pPr>
        <w:spacing w:line="276" w:lineRule="auto"/>
        <w:rPr>
          <w:rFonts w:ascii="Calibri" w:hAnsi="Calibri"/>
        </w:rPr>
      </w:pPr>
    </w:p>
    <w:p w14:paraId="6A485B15" w14:textId="77777777" w:rsidR="00A90B4E" w:rsidRPr="00A90B4E" w:rsidRDefault="00A90B4E" w:rsidP="00A90B4E">
      <w:pPr>
        <w:spacing w:line="276" w:lineRule="auto"/>
        <w:rPr>
          <w:rFonts w:ascii="Calibri" w:hAnsi="Calibri"/>
        </w:rPr>
      </w:pPr>
      <w:r w:rsidRPr="00A90B4E">
        <w:rPr>
          <w:rFonts w:ascii="Calibri" w:hAnsi="Calibri"/>
        </w:rPr>
        <w:t>“And my God will supply all your needs according to his riches in glory in Christ Jesus. Now to our God and Father be glory forever and ever. Amen.”</w:t>
      </w:r>
    </w:p>
    <w:p w14:paraId="74DB1210" w14:textId="77777777" w:rsidR="00A90B4E" w:rsidRPr="00A90B4E" w:rsidRDefault="00A90B4E" w:rsidP="00A90B4E">
      <w:pPr>
        <w:spacing w:line="276" w:lineRule="auto"/>
        <w:rPr>
          <w:rFonts w:ascii="Calibri" w:hAnsi="Calibri"/>
        </w:rPr>
      </w:pPr>
      <w:r w:rsidRPr="00A90B4E">
        <w:rPr>
          <w:rFonts w:ascii="Calibri" w:hAnsi="Calibri"/>
        </w:rPr>
        <w:t>Philippians 4:19 (CSB)</w:t>
      </w:r>
    </w:p>
    <w:p w14:paraId="1350DD10" w14:textId="77777777" w:rsidR="00A90B4E" w:rsidRPr="00A90B4E" w:rsidRDefault="00A90B4E" w:rsidP="00A90B4E">
      <w:pPr>
        <w:spacing w:line="276" w:lineRule="auto"/>
        <w:rPr>
          <w:rFonts w:ascii="Calibri" w:hAnsi="Calibri"/>
        </w:rPr>
      </w:pPr>
    </w:p>
    <w:p w14:paraId="203D5BFF" w14:textId="77777777" w:rsidR="00A90B4E" w:rsidRPr="00A90B4E" w:rsidRDefault="00A90B4E" w:rsidP="00A90B4E">
      <w:pPr>
        <w:spacing w:line="276" w:lineRule="auto"/>
        <w:rPr>
          <w:rFonts w:ascii="Calibri" w:hAnsi="Calibri"/>
          <w:b/>
          <w:bCs/>
        </w:rPr>
      </w:pPr>
      <w:r w:rsidRPr="00A90B4E">
        <w:rPr>
          <w:rFonts w:ascii="Calibri" w:hAnsi="Calibri"/>
          <w:b/>
          <w:bCs/>
        </w:rPr>
        <w:t>3. God is involved in my needs</w:t>
      </w:r>
    </w:p>
    <w:p w14:paraId="6CFF0D6A" w14:textId="77777777" w:rsidR="00A90B4E" w:rsidRPr="00A90B4E" w:rsidRDefault="00A90B4E" w:rsidP="00A90B4E">
      <w:pPr>
        <w:spacing w:line="276" w:lineRule="auto"/>
        <w:rPr>
          <w:rFonts w:ascii="Calibri" w:hAnsi="Calibri"/>
        </w:rPr>
      </w:pPr>
    </w:p>
    <w:p w14:paraId="0FB29C2A" w14:textId="77777777" w:rsidR="00A90B4E" w:rsidRPr="00A90B4E" w:rsidRDefault="00A90B4E" w:rsidP="00A90B4E">
      <w:pPr>
        <w:spacing w:line="276" w:lineRule="auto"/>
        <w:rPr>
          <w:rFonts w:ascii="Calibri" w:hAnsi="Calibri"/>
        </w:rPr>
      </w:pPr>
      <w:r w:rsidRPr="00A90B4E">
        <w:rPr>
          <w:rFonts w:ascii="Calibri" w:hAnsi="Calibri"/>
        </w:rPr>
        <w:t>“And my God will supply all your needs according to his riches in glory in Christ Jesus. Now to our God and Father be glory forever and ever. Amen.”</w:t>
      </w:r>
    </w:p>
    <w:p w14:paraId="521DA616" w14:textId="77777777" w:rsidR="00A90B4E" w:rsidRPr="00A90B4E" w:rsidRDefault="00A90B4E" w:rsidP="00A90B4E">
      <w:pPr>
        <w:spacing w:line="276" w:lineRule="auto"/>
        <w:rPr>
          <w:rFonts w:ascii="Calibri" w:hAnsi="Calibri"/>
        </w:rPr>
      </w:pPr>
      <w:r w:rsidRPr="00A90B4E">
        <w:rPr>
          <w:rFonts w:ascii="Calibri" w:hAnsi="Calibri"/>
        </w:rPr>
        <w:t>Philippians 4:19 (CSB)</w:t>
      </w:r>
    </w:p>
    <w:p w14:paraId="567987FC" w14:textId="77777777" w:rsidR="00A90B4E" w:rsidRPr="00A90B4E" w:rsidRDefault="00A90B4E" w:rsidP="00A90B4E">
      <w:pPr>
        <w:spacing w:line="276" w:lineRule="auto"/>
        <w:rPr>
          <w:rFonts w:ascii="Calibri" w:hAnsi="Calibri"/>
        </w:rPr>
      </w:pPr>
    </w:p>
    <w:p w14:paraId="0F62C144" w14:textId="77777777" w:rsidR="00A90B4E" w:rsidRPr="00A90B4E" w:rsidRDefault="00A90B4E" w:rsidP="00A90B4E">
      <w:pPr>
        <w:spacing w:line="276" w:lineRule="auto"/>
        <w:rPr>
          <w:rFonts w:ascii="Calibri" w:hAnsi="Calibri"/>
        </w:rPr>
      </w:pPr>
      <w:r w:rsidRPr="00A90B4E">
        <w:rPr>
          <w:rFonts w:ascii="Calibri" w:hAnsi="Calibri"/>
        </w:rPr>
        <w:t>“A generous person will be enriched, and the one who gives a drink of water will receive water.”</w:t>
      </w:r>
    </w:p>
    <w:p w14:paraId="5A9D04B3" w14:textId="77777777" w:rsidR="00A90B4E" w:rsidRPr="00A90B4E" w:rsidRDefault="00A90B4E" w:rsidP="00A90B4E">
      <w:pPr>
        <w:spacing w:line="276" w:lineRule="auto"/>
        <w:rPr>
          <w:rFonts w:ascii="Calibri" w:hAnsi="Calibri"/>
        </w:rPr>
      </w:pPr>
      <w:r w:rsidRPr="00A90B4E">
        <w:rPr>
          <w:rFonts w:ascii="Calibri" w:hAnsi="Calibri"/>
        </w:rPr>
        <w:t>Proverbs 11:25 (CSB)</w:t>
      </w:r>
    </w:p>
    <w:p w14:paraId="54CA2D4E" w14:textId="77777777" w:rsidR="00A90B4E" w:rsidRPr="00A90B4E" w:rsidRDefault="00A90B4E" w:rsidP="00A90B4E">
      <w:pPr>
        <w:spacing w:line="276" w:lineRule="auto"/>
        <w:rPr>
          <w:rFonts w:ascii="Calibri" w:hAnsi="Calibri"/>
        </w:rPr>
      </w:pPr>
    </w:p>
    <w:p w14:paraId="6B38E0DA" w14:textId="77777777" w:rsidR="00A90B4E" w:rsidRPr="00A90B4E" w:rsidRDefault="00A90B4E" w:rsidP="00A90B4E">
      <w:pPr>
        <w:spacing w:line="276" w:lineRule="auto"/>
        <w:rPr>
          <w:rFonts w:ascii="Calibri" w:hAnsi="Calibri"/>
        </w:rPr>
      </w:pPr>
      <w:r w:rsidRPr="00A90B4E">
        <w:rPr>
          <w:rFonts w:ascii="Calibri" w:hAnsi="Calibri"/>
        </w:rPr>
        <w:t>“On the first day of every week, each one of you should set aside a sum of money in keeping with your income, saving it up, so that when I come no collections will have to be made.”</w:t>
      </w:r>
    </w:p>
    <w:p w14:paraId="107CFF39" w14:textId="23E983A0" w:rsidR="004B13C5" w:rsidRDefault="00A90B4E" w:rsidP="009E4AB7">
      <w:pPr>
        <w:spacing w:line="276" w:lineRule="auto"/>
        <w:rPr>
          <w:rFonts w:ascii="Calibri" w:hAnsi="Calibri"/>
        </w:rPr>
      </w:pPr>
      <w:r w:rsidRPr="00A90B4E">
        <w:rPr>
          <w:rFonts w:ascii="Calibri" w:hAnsi="Calibri"/>
        </w:rPr>
        <w:t>1 Corinthians 16:1-2 (NIV)</w:t>
      </w:r>
    </w:p>
    <w:sectPr w:rsidR="004B13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A56E" w14:textId="77777777" w:rsidR="00EF14FE" w:rsidRDefault="00EF14FE">
      <w:r>
        <w:separator/>
      </w:r>
    </w:p>
  </w:endnote>
  <w:endnote w:type="continuationSeparator" w:id="0">
    <w:p w14:paraId="376EA42C" w14:textId="77777777" w:rsidR="00EF14FE" w:rsidRDefault="00EF14FE">
      <w:r>
        <w:continuationSeparator/>
      </w:r>
    </w:p>
  </w:endnote>
  <w:endnote w:type="continuationNotice" w:id="1">
    <w:p w14:paraId="64D8829E" w14:textId="77777777" w:rsidR="00EF14FE" w:rsidRDefault="00EF1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D27E" w14:textId="77777777" w:rsidR="00EA1354" w:rsidRDefault="00EA1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C693" w14:textId="77777777" w:rsidR="00A20AF9" w:rsidRPr="00E001F4" w:rsidRDefault="00A20AF9" w:rsidP="00E001F4">
    <w:pPr>
      <w:pStyle w:val="Footer"/>
      <w:jc w:val="right"/>
      <w:rPr>
        <w:rFonts w:ascii="Calibri" w:hAnsi="Calibri"/>
      </w:rPr>
    </w:pPr>
    <w:r>
      <w:tab/>
    </w:r>
  </w:p>
  <w:p w14:paraId="0780DD42" w14:textId="403748A2" w:rsidR="00A20AF9" w:rsidRDefault="00A20AF9">
    <w:pPr>
      <w:pStyle w:val="Footer"/>
      <w:ind w:right="360"/>
    </w:pPr>
    <w:r>
      <w:rPr>
        <w:rFonts w:ascii="Calibri" w:hAnsi="Calibri"/>
        <w:b/>
        <w:bCs/>
      </w:rPr>
      <w:tab/>
    </w:r>
    <w:r w:rsidR="00EE5E42">
      <w:rPr>
        <w:rFonts w:ascii="Calibri" w:hAnsi="Calibri"/>
        <w:b/>
        <w:bCs/>
      </w:rPr>
      <w:t>Solid</w:t>
    </w:r>
    <w:r w:rsidRPr="00E001F4">
      <w:rPr>
        <w:rFonts w:ascii="Calibri" w:hAnsi="Calibri"/>
        <w:b/>
        <w:bCs/>
      </w:rPr>
      <w:t>—</w:t>
    </w:r>
    <w:r w:rsidR="00EE5E42">
      <w:rPr>
        <w:rFonts w:ascii="Calibri" w:hAnsi="Calibri"/>
        <w:b/>
        <w:bCs/>
      </w:rPr>
      <w:t xml:space="preserve">God’s Promises For </w:t>
    </w:r>
    <w:r w:rsidR="00A90B4E">
      <w:rPr>
        <w:rFonts w:ascii="Calibri" w:hAnsi="Calibri"/>
        <w:b/>
        <w:bCs/>
      </w:rPr>
      <w:t>Real Needs</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1</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2</w:t>
    </w:r>
    <w:r w:rsidRPr="00E001F4">
      <w:rPr>
        <w:rFonts w:ascii="Calibri" w:hAnsi="Calibri"/>
        <w:b/>
        <w:bCs/>
      </w:rPr>
      <w:fldChar w:fldCharType="end"/>
    </w:r>
  </w:p>
  <w:p w14:paraId="75B4D729" w14:textId="77777777" w:rsidR="00A20AF9" w:rsidRDefault="00A20AF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5F82" w14:textId="77777777" w:rsidR="00EA1354" w:rsidRDefault="00EA1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8ACA2" w14:textId="77777777" w:rsidR="00EF14FE" w:rsidRDefault="00EF14FE">
      <w:r>
        <w:separator/>
      </w:r>
    </w:p>
  </w:footnote>
  <w:footnote w:type="continuationSeparator" w:id="0">
    <w:p w14:paraId="04F35D63" w14:textId="77777777" w:rsidR="00EF14FE" w:rsidRDefault="00EF14FE">
      <w:r>
        <w:continuationSeparator/>
      </w:r>
    </w:p>
  </w:footnote>
  <w:footnote w:type="continuationNotice" w:id="1">
    <w:p w14:paraId="79D8C5C0" w14:textId="77777777" w:rsidR="00EF14FE" w:rsidRDefault="00EF1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6AE8" w14:textId="77777777" w:rsidR="00E80EA2" w:rsidRDefault="00E80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E843" w14:textId="77777777" w:rsidR="00A20AF9" w:rsidRDefault="00A20AF9">
    <w:pPr>
      <w:pStyle w:val="Header"/>
    </w:pPr>
  </w:p>
  <w:p w14:paraId="39873ADE" w14:textId="77777777" w:rsidR="00A20AF9" w:rsidRDefault="00A20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21AA" w14:textId="77777777" w:rsidR="00E80EA2" w:rsidRDefault="00E80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23415225">
    <w:abstractNumId w:val="8"/>
  </w:num>
  <w:num w:numId="2" w16cid:durableId="793714898">
    <w:abstractNumId w:val="6"/>
  </w:num>
  <w:num w:numId="3" w16cid:durableId="1200314943">
    <w:abstractNumId w:val="5"/>
  </w:num>
  <w:num w:numId="4" w16cid:durableId="2061588076">
    <w:abstractNumId w:val="4"/>
  </w:num>
  <w:num w:numId="5" w16cid:durableId="864173020">
    <w:abstractNumId w:val="7"/>
  </w:num>
  <w:num w:numId="6" w16cid:durableId="418409541">
    <w:abstractNumId w:val="3"/>
  </w:num>
  <w:num w:numId="7" w16cid:durableId="1549300215">
    <w:abstractNumId w:val="2"/>
  </w:num>
  <w:num w:numId="8" w16cid:durableId="1720740697">
    <w:abstractNumId w:val="1"/>
  </w:num>
  <w:num w:numId="9" w16cid:durableId="192256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C64C19"/>
    <w:rsid w:val="00002C62"/>
    <w:rsid w:val="000058A9"/>
    <w:rsid w:val="00007475"/>
    <w:rsid w:val="000101D8"/>
    <w:rsid w:val="0002614B"/>
    <w:rsid w:val="00026902"/>
    <w:rsid w:val="00026CF2"/>
    <w:rsid w:val="000427BF"/>
    <w:rsid w:val="00045681"/>
    <w:rsid w:val="000529A4"/>
    <w:rsid w:val="000617BE"/>
    <w:rsid w:val="00082D3E"/>
    <w:rsid w:val="0008638E"/>
    <w:rsid w:val="000927C6"/>
    <w:rsid w:val="000938CC"/>
    <w:rsid w:val="00095757"/>
    <w:rsid w:val="000966E0"/>
    <w:rsid w:val="000A0057"/>
    <w:rsid w:val="000B327E"/>
    <w:rsid w:val="000C3A44"/>
    <w:rsid w:val="000D064C"/>
    <w:rsid w:val="000D6515"/>
    <w:rsid w:val="000E0014"/>
    <w:rsid w:val="000E5645"/>
    <w:rsid w:val="000F352B"/>
    <w:rsid w:val="000F3E99"/>
    <w:rsid w:val="000F78CC"/>
    <w:rsid w:val="00100E61"/>
    <w:rsid w:val="00101707"/>
    <w:rsid w:val="00115B54"/>
    <w:rsid w:val="001307E2"/>
    <w:rsid w:val="00134671"/>
    <w:rsid w:val="001822A0"/>
    <w:rsid w:val="00185CA0"/>
    <w:rsid w:val="001903F1"/>
    <w:rsid w:val="001A2F4C"/>
    <w:rsid w:val="001A4038"/>
    <w:rsid w:val="001A7EFF"/>
    <w:rsid w:val="001B739A"/>
    <w:rsid w:val="001C6DAF"/>
    <w:rsid w:val="001D4CAB"/>
    <w:rsid w:val="001E3993"/>
    <w:rsid w:val="001F0EDE"/>
    <w:rsid w:val="001F2E97"/>
    <w:rsid w:val="001F736C"/>
    <w:rsid w:val="002252B6"/>
    <w:rsid w:val="002255D9"/>
    <w:rsid w:val="00236AB3"/>
    <w:rsid w:val="00255946"/>
    <w:rsid w:val="00274BB9"/>
    <w:rsid w:val="0028034F"/>
    <w:rsid w:val="00285843"/>
    <w:rsid w:val="00290511"/>
    <w:rsid w:val="002A27F0"/>
    <w:rsid w:val="002B4D5D"/>
    <w:rsid w:val="002B7D3B"/>
    <w:rsid w:val="002B7DA4"/>
    <w:rsid w:val="002D3E02"/>
    <w:rsid w:val="002D3E41"/>
    <w:rsid w:val="002D6FF3"/>
    <w:rsid w:val="002E1AD4"/>
    <w:rsid w:val="002F3A62"/>
    <w:rsid w:val="002F6231"/>
    <w:rsid w:val="003029A3"/>
    <w:rsid w:val="00313F0F"/>
    <w:rsid w:val="00327235"/>
    <w:rsid w:val="003343E0"/>
    <w:rsid w:val="003351DD"/>
    <w:rsid w:val="003360D2"/>
    <w:rsid w:val="0034188B"/>
    <w:rsid w:val="00346C31"/>
    <w:rsid w:val="00386B56"/>
    <w:rsid w:val="00394E73"/>
    <w:rsid w:val="00397EA2"/>
    <w:rsid w:val="003B64A3"/>
    <w:rsid w:val="003C51A4"/>
    <w:rsid w:val="003D2E36"/>
    <w:rsid w:val="003E0C7C"/>
    <w:rsid w:val="003E3313"/>
    <w:rsid w:val="003F0C46"/>
    <w:rsid w:val="003F23DC"/>
    <w:rsid w:val="003F3F19"/>
    <w:rsid w:val="003F6FC6"/>
    <w:rsid w:val="00404A59"/>
    <w:rsid w:val="0042042A"/>
    <w:rsid w:val="00440449"/>
    <w:rsid w:val="00442464"/>
    <w:rsid w:val="00447886"/>
    <w:rsid w:val="004511A1"/>
    <w:rsid w:val="00453676"/>
    <w:rsid w:val="00454962"/>
    <w:rsid w:val="0047649A"/>
    <w:rsid w:val="004816A2"/>
    <w:rsid w:val="004829B2"/>
    <w:rsid w:val="00487523"/>
    <w:rsid w:val="004A349B"/>
    <w:rsid w:val="004A73C5"/>
    <w:rsid w:val="004A7620"/>
    <w:rsid w:val="004B13C5"/>
    <w:rsid w:val="004B25B5"/>
    <w:rsid w:val="004B3BBE"/>
    <w:rsid w:val="004C3050"/>
    <w:rsid w:val="004C5E5A"/>
    <w:rsid w:val="004D1C32"/>
    <w:rsid w:val="004E7372"/>
    <w:rsid w:val="00504A84"/>
    <w:rsid w:val="00514E43"/>
    <w:rsid w:val="005250E7"/>
    <w:rsid w:val="005440F7"/>
    <w:rsid w:val="00554E4A"/>
    <w:rsid w:val="0057267E"/>
    <w:rsid w:val="00582FFE"/>
    <w:rsid w:val="00584249"/>
    <w:rsid w:val="00585F84"/>
    <w:rsid w:val="005922EB"/>
    <w:rsid w:val="00592F85"/>
    <w:rsid w:val="005A574A"/>
    <w:rsid w:val="005B2103"/>
    <w:rsid w:val="005B43AA"/>
    <w:rsid w:val="005B5A7B"/>
    <w:rsid w:val="005B660B"/>
    <w:rsid w:val="005B784E"/>
    <w:rsid w:val="005D45B6"/>
    <w:rsid w:val="005E1B8C"/>
    <w:rsid w:val="005E3D64"/>
    <w:rsid w:val="0062720A"/>
    <w:rsid w:val="00631CBE"/>
    <w:rsid w:val="00647F89"/>
    <w:rsid w:val="006666D7"/>
    <w:rsid w:val="00674036"/>
    <w:rsid w:val="00676E96"/>
    <w:rsid w:val="006A24A7"/>
    <w:rsid w:val="006A6FCB"/>
    <w:rsid w:val="006B5A22"/>
    <w:rsid w:val="006B7862"/>
    <w:rsid w:val="006C4559"/>
    <w:rsid w:val="006C7C8F"/>
    <w:rsid w:val="006D24DF"/>
    <w:rsid w:val="006D3136"/>
    <w:rsid w:val="006D3F80"/>
    <w:rsid w:val="006D5364"/>
    <w:rsid w:val="006E4F39"/>
    <w:rsid w:val="006E77E6"/>
    <w:rsid w:val="00702914"/>
    <w:rsid w:val="00704ABE"/>
    <w:rsid w:val="00710008"/>
    <w:rsid w:val="00725E75"/>
    <w:rsid w:val="00741505"/>
    <w:rsid w:val="00745459"/>
    <w:rsid w:val="007630E7"/>
    <w:rsid w:val="00791189"/>
    <w:rsid w:val="007960BA"/>
    <w:rsid w:val="0079738E"/>
    <w:rsid w:val="007A6325"/>
    <w:rsid w:val="007B0F53"/>
    <w:rsid w:val="007C5C95"/>
    <w:rsid w:val="007E1319"/>
    <w:rsid w:val="007F05B3"/>
    <w:rsid w:val="007F5E3F"/>
    <w:rsid w:val="008073BF"/>
    <w:rsid w:val="00822371"/>
    <w:rsid w:val="00834160"/>
    <w:rsid w:val="008356BD"/>
    <w:rsid w:val="0084063F"/>
    <w:rsid w:val="008546F2"/>
    <w:rsid w:val="00870C4A"/>
    <w:rsid w:val="00872B1A"/>
    <w:rsid w:val="00890144"/>
    <w:rsid w:val="00894E92"/>
    <w:rsid w:val="00895E2E"/>
    <w:rsid w:val="008B653B"/>
    <w:rsid w:val="008C653F"/>
    <w:rsid w:val="008E6542"/>
    <w:rsid w:val="0091120A"/>
    <w:rsid w:val="00911AC1"/>
    <w:rsid w:val="00915AB5"/>
    <w:rsid w:val="009175B4"/>
    <w:rsid w:val="00923C10"/>
    <w:rsid w:val="0093623D"/>
    <w:rsid w:val="00937628"/>
    <w:rsid w:val="009417A7"/>
    <w:rsid w:val="00951E3F"/>
    <w:rsid w:val="00955782"/>
    <w:rsid w:val="00956D2C"/>
    <w:rsid w:val="00963031"/>
    <w:rsid w:val="00972B7A"/>
    <w:rsid w:val="0098145B"/>
    <w:rsid w:val="00984E58"/>
    <w:rsid w:val="00994505"/>
    <w:rsid w:val="00994C85"/>
    <w:rsid w:val="009969D3"/>
    <w:rsid w:val="00997A5C"/>
    <w:rsid w:val="009A6DB5"/>
    <w:rsid w:val="009B0874"/>
    <w:rsid w:val="009B0D65"/>
    <w:rsid w:val="009B35B5"/>
    <w:rsid w:val="009B408E"/>
    <w:rsid w:val="009B5711"/>
    <w:rsid w:val="009B579B"/>
    <w:rsid w:val="009B66A5"/>
    <w:rsid w:val="009B6985"/>
    <w:rsid w:val="009D293D"/>
    <w:rsid w:val="009D7446"/>
    <w:rsid w:val="009E04CE"/>
    <w:rsid w:val="009E4AB7"/>
    <w:rsid w:val="009E4C75"/>
    <w:rsid w:val="009E5D50"/>
    <w:rsid w:val="009F6672"/>
    <w:rsid w:val="00A050E6"/>
    <w:rsid w:val="00A0763F"/>
    <w:rsid w:val="00A20AF9"/>
    <w:rsid w:val="00A41D2C"/>
    <w:rsid w:val="00A43A90"/>
    <w:rsid w:val="00A51274"/>
    <w:rsid w:val="00A51B63"/>
    <w:rsid w:val="00A71FC0"/>
    <w:rsid w:val="00A83591"/>
    <w:rsid w:val="00A90B4E"/>
    <w:rsid w:val="00A9158E"/>
    <w:rsid w:val="00AB1D34"/>
    <w:rsid w:val="00AC1B83"/>
    <w:rsid w:val="00AC686C"/>
    <w:rsid w:val="00AE1B97"/>
    <w:rsid w:val="00AF468A"/>
    <w:rsid w:val="00B03B8B"/>
    <w:rsid w:val="00B10327"/>
    <w:rsid w:val="00B158DB"/>
    <w:rsid w:val="00B3092B"/>
    <w:rsid w:val="00B40364"/>
    <w:rsid w:val="00B50F89"/>
    <w:rsid w:val="00B53E97"/>
    <w:rsid w:val="00B604D0"/>
    <w:rsid w:val="00B8450E"/>
    <w:rsid w:val="00B92770"/>
    <w:rsid w:val="00BA7A74"/>
    <w:rsid w:val="00BC0C43"/>
    <w:rsid w:val="00BC10B4"/>
    <w:rsid w:val="00BC766E"/>
    <w:rsid w:val="00BD145D"/>
    <w:rsid w:val="00BD21E1"/>
    <w:rsid w:val="00BD63AF"/>
    <w:rsid w:val="00BD7CBC"/>
    <w:rsid w:val="00BE35BE"/>
    <w:rsid w:val="00BE773F"/>
    <w:rsid w:val="00BF7F06"/>
    <w:rsid w:val="00C133CA"/>
    <w:rsid w:val="00C21AF8"/>
    <w:rsid w:val="00C251B8"/>
    <w:rsid w:val="00C362D1"/>
    <w:rsid w:val="00C56162"/>
    <w:rsid w:val="00C64C19"/>
    <w:rsid w:val="00C64E5E"/>
    <w:rsid w:val="00C86674"/>
    <w:rsid w:val="00C91CA2"/>
    <w:rsid w:val="00C97457"/>
    <w:rsid w:val="00CA69E3"/>
    <w:rsid w:val="00CB2F64"/>
    <w:rsid w:val="00CC6147"/>
    <w:rsid w:val="00CC7FC1"/>
    <w:rsid w:val="00CD108B"/>
    <w:rsid w:val="00CE52CA"/>
    <w:rsid w:val="00CE6359"/>
    <w:rsid w:val="00CF45D3"/>
    <w:rsid w:val="00D07A89"/>
    <w:rsid w:val="00D136C7"/>
    <w:rsid w:val="00D17448"/>
    <w:rsid w:val="00D2027F"/>
    <w:rsid w:val="00D21495"/>
    <w:rsid w:val="00D220DB"/>
    <w:rsid w:val="00D22877"/>
    <w:rsid w:val="00D44685"/>
    <w:rsid w:val="00D46321"/>
    <w:rsid w:val="00D80D10"/>
    <w:rsid w:val="00D86340"/>
    <w:rsid w:val="00D905F8"/>
    <w:rsid w:val="00D92F29"/>
    <w:rsid w:val="00DA0349"/>
    <w:rsid w:val="00DA7996"/>
    <w:rsid w:val="00DB7063"/>
    <w:rsid w:val="00DC3E39"/>
    <w:rsid w:val="00DC3F71"/>
    <w:rsid w:val="00DD197D"/>
    <w:rsid w:val="00DD2573"/>
    <w:rsid w:val="00DE0F70"/>
    <w:rsid w:val="00DE70E9"/>
    <w:rsid w:val="00DF09E4"/>
    <w:rsid w:val="00DF33A8"/>
    <w:rsid w:val="00E001F4"/>
    <w:rsid w:val="00E01194"/>
    <w:rsid w:val="00E34A7C"/>
    <w:rsid w:val="00E47413"/>
    <w:rsid w:val="00E53191"/>
    <w:rsid w:val="00E56440"/>
    <w:rsid w:val="00E56D30"/>
    <w:rsid w:val="00E64AE0"/>
    <w:rsid w:val="00E667AB"/>
    <w:rsid w:val="00E70735"/>
    <w:rsid w:val="00E75A9B"/>
    <w:rsid w:val="00E765C0"/>
    <w:rsid w:val="00E80EA2"/>
    <w:rsid w:val="00E91EAD"/>
    <w:rsid w:val="00EA1354"/>
    <w:rsid w:val="00ED5DE1"/>
    <w:rsid w:val="00EE5E42"/>
    <w:rsid w:val="00EF1491"/>
    <w:rsid w:val="00EF14FE"/>
    <w:rsid w:val="00EF1DC2"/>
    <w:rsid w:val="00F07ABA"/>
    <w:rsid w:val="00F110E3"/>
    <w:rsid w:val="00F152F0"/>
    <w:rsid w:val="00F31FAF"/>
    <w:rsid w:val="00F3234E"/>
    <w:rsid w:val="00F36CB1"/>
    <w:rsid w:val="00F417EF"/>
    <w:rsid w:val="00F47752"/>
    <w:rsid w:val="00FA4B6D"/>
    <w:rsid w:val="00FB290F"/>
    <w:rsid w:val="00FC14B2"/>
    <w:rsid w:val="00FC1A18"/>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19EC99"/>
  <w15:chartTrackingRefBased/>
  <w15:docId w15:val="{2A1B6725-BFC3-0545-91F3-23F9183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822371"/>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822371"/>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822371"/>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822371"/>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822371"/>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822371"/>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822371"/>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822371"/>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822371"/>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822371"/>
    <w:rPr>
      <w:rFonts w:ascii="Calibri" w:eastAsia="MS Gothic" w:hAnsi="Calibri"/>
      <w:b/>
      <w:bCs/>
      <w:color w:val="365F91"/>
      <w:sz w:val="28"/>
      <w:szCs w:val="28"/>
    </w:rPr>
  </w:style>
  <w:style w:type="character" w:customStyle="1" w:styleId="Heading2Char">
    <w:name w:val="Heading 2 Char"/>
    <w:link w:val="Heading2"/>
    <w:uiPriority w:val="9"/>
    <w:rsid w:val="00822371"/>
    <w:rPr>
      <w:rFonts w:ascii="Calibri" w:eastAsia="MS Gothic" w:hAnsi="Calibri"/>
      <w:b/>
      <w:bCs/>
      <w:color w:val="4F81BD"/>
      <w:sz w:val="26"/>
      <w:szCs w:val="26"/>
    </w:rPr>
  </w:style>
  <w:style w:type="character" w:customStyle="1" w:styleId="Heading3Char">
    <w:name w:val="Heading 3 Char"/>
    <w:link w:val="Heading3"/>
    <w:uiPriority w:val="9"/>
    <w:rsid w:val="00822371"/>
    <w:rPr>
      <w:rFonts w:ascii="Calibri" w:eastAsia="MS Gothic" w:hAnsi="Calibri"/>
      <w:b/>
      <w:bCs/>
      <w:color w:val="4F81BD"/>
      <w:sz w:val="22"/>
      <w:szCs w:val="22"/>
    </w:rPr>
  </w:style>
  <w:style w:type="character" w:customStyle="1" w:styleId="Heading4Char">
    <w:name w:val="Heading 4 Char"/>
    <w:link w:val="Heading4"/>
    <w:uiPriority w:val="9"/>
    <w:semiHidden/>
    <w:rsid w:val="00822371"/>
    <w:rPr>
      <w:rFonts w:ascii="Calibri" w:eastAsia="MS Gothic" w:hAnsi="Calibri"/>
      <w:b/>
      <w:bCs/>
      <w:i/>
      <w:iCs/>
      <w:color w:val="4F81BD"/>
      <w:sz w:val="22"/>
      <w:szCs w:val="22"/>
    </w:rPr>
  </w:style>
  <w:style w:type="character" w:customStyle="1" w:styleId="Heading5Char">
    <w:name w:val="Heading 5 Char"/>
    <w:link w:val="Heading5"/>
    <w:uiPriority w:val="9"/>
    <w:semiHidden/>
    <w:rsid w:val="00822371"/>
    <w:rPr>
      <w:rFonts w:ascii="Calibri" w:eastAsia="MS Gothic" w:hAnsi="Calibri"/>
      <w:color w:val="243F60"/>
      <w:sz w:val="22"/>
      <w:szCs w:val="22"/>
    </w:rPr>
  </w:style>
  <w:style w:type="character" w:customStyle="1" w:styleId="Heading6Char">
    <w:name w:val="Heading 6 Char"/>
    <w:link w:val="Heading6"/>
    <w:uiPriority w:val="9"/>
    <w:semiHidden/>
    <w:rsid w:val="00822371"/>
    <w:rPr>
      <w:rFonts w:ascii="Calibri" w:eastAsia="MS Gothic" w:hAnsi="Calibri"/>
      <w:i/>
      <w:iCs/>
      <w:color w:val="243F60"/>
      <w:sz w:val="22"/>
      <w:szCs w:val="22"/>
    </w:rPr>
  </w:style>
  <w:style w:type="character" w:customStyle="1" w:styleId="Heading7Char">
    <w:name w:val="Heading 7 Char"/>
    <w:link w:val="Heading7"/>
    <w:uiPriority w:val="9"/>
    <w:semiHidden/>
    <w:rsid w:val="00822371"/>
    <w:rPr>
      <w:rFonts w:ascii="Calibri" w:eastAsia="MS Gothic" w:hAnsi="Calibri"/>
      <w:i/>
      <w:iCs/>
      <w:color w:val="404040"/>
      <w:sz w:val="22"/>
      <w:szCs w:val="22"/>
    </w:rPr>
  </w:style>
  <w:style w:type="character" w:customStyle="1" w:styleId="Heading8Char">
    <w:name w:val="Heading 8 Char"/>
    <w:link w:val="Heading8"/>
    <w:uiPriority w:val="9"/>
    <w:semiHidden/>
    <w:rsid w:val="00822371"/>
    <w:rPr>
      <w:rFonts w:ascii="Calibri" w:eastAsia="MS Gothic" w:hAnsi="Calibri"/>
      <w:color w:val="4F81BD"/>
    </w:rPr>
  </w:style>
  <w:style w:type="character" w:customStyle="1" w:styleId="Heading9Char">
    <w:name w:val="Heading 9 Char"/>
    <w:link w:val="Heading9"/>
    <w:uiPriority w:val="9"/>
    <w:semiHidden/>
    <w:rsid w:val="00822371"/>
    <w:rPr>
      <w:rFonts w:ascii="Calibri" w:eastAsia="MS Gothic" w:hAnsi="Calibri"/>
      <w:i/>
      <w:iCs/>
      <w:color w:val="404040"/>
    </w:rPr>
  </w:style>
  <w:style w:type="paragraph" w:styleId="NoSpacing">
    <w:name w:val="No Spacing"/>
    <w:uiPriority w:val="1"/>
    <w:qFormat/>
    <w:rsid w:val="00822371"/>
    <w:rPr>
      <w:rFonts w:ascii="Cambria" w:eastAsia="MS Mincho" w:hAnsi="Cambria"/>
      <w:sz w:val="22"/>
      <w:szCs w:val="22"/>
    </w:rPr>
  </w:style>
  <w:style w:type="paragraph" w:styleId="Title">
    <w:name w:val="Title"/>
    <w:basedOn w:val="Normal"/>
    <w:next w:val="Normal"/>
    <w:link w:val="TitleChar"/>
    <w:uiPriority w:val="10"/>
    <w:qFormat/>
    <w:rsid w:val="00822371"/>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822371"/>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822371"/>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822371"/>
    <w:rPr>
      <w:rFonts w:ascii="Calibri" w:eastAsia="MS Gothic" w:hAnsi="Calibri"/>
      <w:i/>
      <w:iCs/>
      <w:color w:val="4F81BD"/>
      <w:spacing w:val="15"/>
      <w:sz w:val="24"/>
      <w:szCs w:val="24"/>
    </w:rPr>
  </w:style>
  <w:style w:type="paragraph" w:styleId="ListParagraph">
    <w:name w:val="List Paragraph"/>
    <w:basedOn w:val="Normal"/>
    <w:uiPriority w:val="34"/>
    <w:qFormat/>
    <w:rsid w:val="00822371"/>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822371"/>
    <w:rPr>
      <w:rFonts w:eastAsia="Calibri"/>
      <w:sz w:val="24"/>
      <w:szCs w:val="24"/>
      <w:lang w:eastAsia="ar-SA"/>
    </w:rPr>
  </w:style>
  <w:style w:type="paragraph" w:styleId="BodyText2">
    <w:name w:val="Body Text 2"/>
    <w:basedOn w:val="Normal"/>
    <w:link w:val="BodyText2Char"/>
    <w:uiPriority w:val="99"/>
    <w:unhideWhenUsed/>
    <w:rsid w:val="00822371"/>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822371"/>
    <w:rPr>
      <w:rFonts w:ascii="Cambria" w:eastAsia="MS Mincho" w:hAnsi="Cambria"/>
      <w:sz w:val="22"/>
      <w:szCs w:val="22"/>
    </w:rPr>
  </w:style>
  <w:style w:type="paragraph" w:styleId="BodyText3">
    <w:name w:val="Body Text 3"/>
    <w:basedOn w:val="Normal"/>
    <w:link w:val="BodyText3Char"/>
    <w:uiPriority w:val="99"/>
    <w:unhideWhenUsed/>
    <w:rsid w:val="00822371"/>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822371"/>
    <w:rPr>
      <w:rFonts w:ascii="Cambria" w:eastAsia="MS Mincho" w:hAnsi="Cambria"/>
      <w:sz w:val="16"/>
      <w:szCs w:val="16"/>
    </w:rPr>
  </w:style>
  <w:style w:type="paragraph" w:styleId="List2">
    <w:name w:val="List 2"/>
    <w:basedOn w:val="Normal"/>
    <w:uiPriority w:val="99"/>
    <w:unhideWhenUsed/>
    <w:rsid w:val="00822371"/>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822371"/>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822371"/>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822371"/>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822371"/>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822371"/>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822371"/>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822371"/>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822371"/>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822371"/>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822371"/>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822371"/>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822371"/>
    <w:rPr>
      <w:rFonts w:ascii="Courier" w:eastAsia="MS Mincho" w:hAnsi="Courier"/>
    </w:rPr>
  </w:style>
  <w:style w:type="paragraph" w:styleId="Quote">
    <w:name w:val="Quote"/>
    <w:basedOn w:val="Normal"/>
    <w:next w:val="Normal"/>
    <w:link w:val="QuoteChar"/>
    <w:uiPriority w:val="29"/>
    <w:qFormat/>
    <w:rsid w:val="00822371"/>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822371"/>
    <w:rPr>
      <w:rFonts w:ascii="Cambria" w:eastAsia="MS Mincho" w:hAnsi="Cambria"/>
      <w:i/>
      <w:iCs/>
      <w:color w:val="000000"/>
      <w:sz w:val="22"/>
      <w:szCs w:val="22"/>
    </w:rPr>
  </w:style>
  <w:style w:type="character" w:styleId="Strong">
    <w:name w:val="Strong"/>
    <w:uiPriority w:val="22"/>
    <w:qFormat/>
    <w:rsid w:val="00822371"/>
    <w:rPr>
      <w:b/>
      <w:bCs/>
    </w:rPr>
  </w:style>
  <w:style w:type="character" w:styleId="Emphasis">
    <w:name w:val="Emphasis"/>
    <w:uiPriority w:val="20"/>
    <w:qFormat/>
    <w:rsid w:val="00822371"/>
    <w:rPr>
      <w:i/>
      <w:iCs/>
    </w:rPr>
  </w:style>
  <w:style w:type="paragraph" w:styleId="IntenseQuote">
    <w:name w:val="Intense Quote"/>
    <w:basedOn w:val="Normal"/>
    <w:next w:val="Normal"/>
    <w:link w:val="IntenseQuoteChar"/>
    <w:uiPriority w:val="30"/>
    <w:qFormat/>
    <w:rsid w:val="00822371"/>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822371"/>
    <w:rPr>
      <w:rFonts w:ascii="Cambria" w:eastAsia="MS Mincho" w:hAnsi="Cambria"/>
      <w:b/>
      <w:bCs/>
      <w:i/>
      <w:iCs/>
      <w:color w:val="4F81BD"/>
      <w:sz w:val="22"/>
      <w:szCs w:val="22"/>
    </w:rPr>
  </w:style>
  <w:style w:type="character" w:styleId="SubtleEmphasis">
    <w:name w:val="Subtle Emphasis"/>
    <w:uiPriority w:val="19"/>
    <w:qFormat/>
    <w:rsid w:val="00822371"/>
    <w:rPr>
      <w:i/>
      <w:iCs/>
      <w:color w:val="808080"/>
    </w:rPr>
  </w:style>
  <w:style w:type="character" w:styleId="IntenseEmphasis">
    <w:name w:val="Intense Emphasis"/>
    <w:uiPriority w:val="21"/>
    <w:qFormat/>
    <w:rsid w:val="00822371"/>
    <w:rPr>
      <w:b/>
      <w:bCs/>
      <w:i/>
      <w:iCs/>
      <w:color w:val="4F81BD"/>
    </w:rPr>
  </w:style>
  <w:style w:type="character" w:styleId="SubtleReference">
    <w:name w:val="Subtle Reference"/>
    <w:uiPriority w:val="31"/>
    <w:qFormat/>
    <w:rsid w:val="00822371"/>
    <w:rPr>
      <w:smallCaps/>
      <w:color w:val="C0504D"/>
      <w:u w:val="single"/>
    </w:rPr>
  </w:style>
  <w:style w:type="character" w:styleId="IntenseReference">
    <w:name w:val="Intense Reference"/>
    <w:uiPriority w:val="32"/>
    <w:qFormat/>
    <w:rsid w:val="00822371"/>
    <w:rPr>
      <w:b/>
      <w:bCs/>
      <w:smallCaps/>
      <w:color w:val="C0504D"/>
      <w:spacing w:val="5"/>
      <w:u w:val="single"/>
    </w:rPr>
  </w:style>
  <w:style w:type="character" w:styleId="BookTitle">
    <w:name w:val="Book Title"/>
    <w:uiPriority w:val="33"/>
    <w:qFormat/>
    <w:rsid w:val="00822371"/>
    <w:rPr>
      <w:b/>
      <w:bCs/>
      <w:smallCaps/>
      <w:spacing w:val="5"/>
    </w:rPr>
  </w:style>
  <w:style w:type="paragraph" w:styleId="TOCHeading">
    <w:name w:val="TOC Heading"/>
    <w:basedOn w:val="Heading1"/>
    <w:next w:val="Normal"/>
    <w:uiPriority w:val="39"/>
    <w:semiHidden/>
    <w:unhideWhenUsed/>
    <w:qFormat/>
    <w:rsid w:val="00822371"/>
    <w:pPr>
      <w:outlineLvl w:val="9"/>
    </w:pPr>
  </w:style>
  <w:style w:type="table" w:styleId="TableGrid">
    <w:name w:val="Table Grid"/>
    <w:basedOn w:val="TableNormal"/>
    <w:uiPriority w:val="59"/>
    <w:rsid w:val="0082237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2237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2237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2237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2237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2237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82237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82237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82237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82237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82237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82237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2237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82237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82237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82237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82237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82237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82237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2237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82237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82237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82237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82237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82237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82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FINAL/Outside%20The%20Box/Outside%20The%20Box%2001%20Heart%20Che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Outside The Box 01 Heart Check.dotx</Template>
  <TotalTime>43</TotalTime>
  <Pages>14</Pages>
  <Words>5932</Words>
  <Characters>25512</Characters>
  <Application>Microsoft Office Word</Application>
  <DocSecurity>0</DocSecurity>
  <Lines>542</Lines>
  <Paragraphs>150</Paragraphs>
  <ScaleCrop>false</ScaleCrop>
  <HeadingPairs>
    <vt:vector size="2" baseType="variant">
      <vt:variant>
        <vt:lpstr>Title</vt:lpstr>
      </vt:variant>
      <vt:variant>
        <vt:i4>1</vt:i4>
      </vt:variant>
    </vt:vector>
  </HeadingPairs>
  <TitlesOfParts>
    <vt:vector size="1" baseType="lpstr">
      <vt:lpstr>GT Boot Camp</vt:lpstr>
    </vt:vector>
  </TitlesOfParts>
  <Manager/>
  <Company>Transcribe Your Sermon</Company>
  <LinksUpToDate>false</LinksUpToDate>
  <CharactersWithSpaces>31294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11</cp:revision>
  <cp:lastPrinted>2021-02-04T17:41:00Z</cp:lastPrinted>
  <dcterms:created xsi:type="dcterms:W3CDTF">2023-05-15T05:31:00Z</dcterms:created>
  <dcterms:modified xsi:type="dcterms:W3CDTF">2023-05-20T03:19:00Z</dcterms:modified>
  <cp:category/>
</cp:coreProperties>
</file>